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0764444" name="019fae6c-f8ac-78e9-9bb5-3ddefa4e1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955500" name="019fae6c-f8ac-78e9-9bb5-3ddefa4e16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078929" name="019fae6c-e179-743a-b467-8c172448f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658498" name="019fae6c-e179-743a-b467-8c172448f18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491971" name="019fae6d-74a7-747f-85fb-0730de0a8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114726" name="019fae6d-74a7-747f-85fb-0730de0a89e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677303" name="019fae6d-850a-7fb0-bf30-8fcf9f5793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535821" name="019fae6d-850a-7fb0-bf30-8fcf9f5793b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082045" name="019fae6e-2eaa-7dd5-b7fd-e879d913c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251367" name="019fae6e-2eaa-7dd5-b7fd-e879d913ce0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8125902" name="019fae6e-41e7-7e92-9d73-6646c5164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183470" name="019fae6e-41e7-7e92-9d73-6646c5164a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413245" name="019fae6e-e3c4-7c18-b245-c6eebaa43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030283" name="019fae6e-e3c4-7c18-b245-c6eebaa4348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9749576" name="019fae6e-fe9c-7200-bcbd-e804f8e7be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079723" name="019fae6e-fe9c-7200-bcbd-e804f8e7be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351085" name="019fae6f-3afc-7bec-acbc-bf1b35507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990060" name="019fae6f-3afc-7bec-acbc-bf1b355070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99011" name="019fae6f-52d4-747d-a0c3-2cbc49b49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255306" name="019fae6f-52d4-747d-a0c3-2cbc49b4993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5288962" name="019fae87-9fd2-7d94-8e7a-07704a74a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77677" name="019fae87-9fd2-7d94-8e7a-07704a74a1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438323" name="019fae87-b527-7caa-b7a5-04f5dd27db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594164" name="019fae87-b527-7caa-b7a5-04f5dd27db9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Grundputz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357434" name="019fae88-57e2-78c2-ab1f-83e0a208c9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593331" name="019fae88-57e2-78c2-ab1f-83e0a208c96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6069230" name="019fae88-6a52-7da4-91d5-ccba07aa3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482165" name="019fae88-6a52-7da4-91d5-ccba07aa3cb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Abdichtungsbahn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6623541" name="019fae88-e0d3-71bd-b66d-72dd62657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582068" name="019fae88-e0d3-71bd-b66d-72dd6265728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1032596" name="019fae88-f8b0-79a6-992f-35a8272be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365728" name="019fae88-f8b0-79a6-992f-35a8272be7d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8742829" name="019fae8b-8514-7b0f-9b71-31fd740fb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481127" name="019fae8b-8514-7b0f-9b71-31fd740fb55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3200473" name="019fae8b-9bd8-70d3-ba28-3f3055545e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789200" name="019fae8b-9bd8-70d3-ba28-3f3055545e9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0780500" name="019fae8c-242e-71fd-aa3d-dd7eba544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359771" name="019fae8c-242e-71fd-aa3d-dd7eba544e7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2276657" name="019fae8c-339e-7b5c-aa25-95e53f071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071625" name="019fae8c-339e-7b5c-aa25-95e53f071a3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Ranhmen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1713545" name="019fae8f-312c-7158-80e8-729d59154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547556" name="019fae8f-312c-7158-80e8-729d59154a0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296919" name="019fae8f-5f27-7d08-90e1-0b3b904533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39164" name="019fae8f-5f27-7d08-90e1-0b3b9045337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6794678" name="019fae98-7acf-79d7-82b2-12479515fe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51855" name="019fae98-7acf-79d7-82b2-12479515fed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226105" name="019fae98-936b-712b-b53a-0eac6de81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021033" name="019fae98-936b-712b-b53a-0eac6de8139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Küche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9706824" name="019fae99-150c-77ca-a301-6fb2e95105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337847" name="019fae99-150c-77ca-a301-6fb2e95105b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640003" name="019fae99-2306-714c-9397-71ab5fdae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730463" name="019fae99-2306-714c-9397-71ab5fdae2e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5604812" name="019fae99-ba73-716c-a2c8-26a455f895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668368" name="019fae99-ba73-716c-a2c8-26a455f895c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0523846" name="019fae99-f500-7f16-a91b-50b44a50a6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443551" name="019fae99-f500-7f16-a91b-50b44a50a6d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0166947" name="019fae9a-521f-7469-b419-d0e12d0ec1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883617" name="019fae9a-521f-7469-b419-d0e12d0ec1e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7873221" name="019fae9a-6a3d-72b1-a6f6-ea87e29f4a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82559" name="019fae9a-6a3d-72b1-a6f6-ea87e29f4a6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0176865" name="019fae9a-9ec7-7bb0-b97f-8041d4771c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232751" name="019fae9a-9ec7-7bb0-b97f-8041d4771cb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7240156" name="019fae9a-b101-7b5d-80e9-827287fc36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520362" name="019fae9a-b101-7b5d-80e9-827287fc361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617096" name="019fae9a-f4b3-7c6b-827a-99faec7425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814036" name="019fae9a-f4b3-7c6b-827a-99faec7425b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080078" name="019fae9b-0b8f-716d-92eb-238b1e45ca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16292" name="019fae9b-0b8f-716d-92eb-238b1e45ca4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4700252" name="019fae9c-ca11-7b7e-8c3a-7f54fa1ed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95758" name="019fae9c-ca11-7b7e-8c3a-7f54fa1ed9a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131241" name="019fae9c-e10c-7fd6-9981-6b14815174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916652" name="019fae9c-e10c-7fd6-9981-6b1481517470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6512931" name="019fae9d-6942-7b47-a36a-e452fd68c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485939" name="019fae9d-6942-7b47-a36a-e452fd68c4c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6340376" name="019fae9d-8be8-789f-be1d-16f5beadb1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564058" name="019fae9d-8be8-789f-be1d-16f5beadb15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2112763" name="019fae9d-f7aa-7f7d-ab8e-e7c665c82c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708227" name="019fae9d-f7aa-7f7d-ab8e-e7c665c82cc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8335685" name="019fae9e-0b79-794a-bad0-6e88fcd8c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57351" name="019fae9e-0b79-794a-bad0-6e88fcd8c7c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3206167" name="019fae9e-7558-7328-9d8a-ab37267ae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695446" name="019fae9e-7558-7328-9d8a-ab37267aeeaf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3620520" name="019fae9e-8ebe-7cd2-babc-6c4e18d99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329004" name="019fae9e-8ebe-7cd2-babc-6c4e18d994b9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722968" name="019faea9-1fa4-7818-b26f-3ec10455c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419380" name="019faea9-1fa4-7818-b26f-3ec10455c09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7585137" name="019faea9-40a6-78eb-92b9-a0280c1330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898179" name="019faea9-40a6-78eb-92b9-a0280c13302f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bituminöser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473220" name="019faea6-624c-76c4-99a1-d7617a91a1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098819" name="019faea6-624c-76c4-99a1-d7617a91a1a5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4980430" name="019faea6-991c-717a-9c6b-14c47aa38f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028938" name="019faea6-991c-717a-9c6b-14c47aa38f28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Mythenstrasse 8, 5430 Wettingen, Schweiz</w:t>
          </w:r>
        </w:p>
        <w:p>
          <w:pPr>
            <w:spacing w:before="0" w:after="0"/>
          </w:pPr>
          <w:r>
            <w:t>1110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