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Pfannenstielstrasse 1, 8610 Uster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260591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317639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