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7222242" name="55dccf60-ea12-11ef-ac1c-77707a23b9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390411" name="55dccf60-ea12-11ef-ac1c-77707a23b9e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4230194" name="5d0ed9e0-ea12-11ef-86ea-7b783deddf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586281" name="5d0ed9e0-ea12-11ef-86ea-7b783deddf9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016184" name="a2c93160-ea12-11ef-b29e-3f6446837d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011111" name="a2c93160-ea12-11ef-b29e-3f6446837de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554870" name="a6ad7070-ea12-11ef-95d4-e360988079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315667" name="a6ad7070-ea12-11ef-95d4-e3609880792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3625411" name="b7ec91e0-ea12-11ef-b858-f7f8af4dd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410301" name="b7ec91e0-ea12-11ef-b858-f7f8af4ddc4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3238769" name="bbd93560-ea12-11ef-b8ce-c511fd7582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667730" name="bbd93560-ea12-11ef-b8ce-c511fd75829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7233228" name="c4d6ff30-ea12-11ef-b240-7538a86e78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457706" name="c4d6ff30-ea12-11ef-b240-7538a86e786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9473894" name="cce3b240-ea12-11ef-8256-810b3d2017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854946" name="cce3b240-ea12-11ef-8256-810b3d20172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2510152" name="dfdabce0-ea12-11ef-918c-0d6e605e7f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333784" name="dfdabce0-ea12-11ef-918c-0d6e605e7f8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4146094" name="3f5f40a0-ea13-11ef-bbeb-95c8e1c378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635666" name="3f5f40a0-ea13-11ef-bbeb-95c8e1c3780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629361" name="4ac46d80-ea13-11ef-b09c-c717257e5e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603248" name="4ac46d80-ea13-11ef-b09c-c717257e5e4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4915988" name="56af9340-ea13-11ef-a8df-cf90631b91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00091" name="56af9340-ea13-11ef-a8df-cf90631b91d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0762866" name="6b3d6a80-ea13-11ef-98a6-61c461f6d6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337244" name="6b3d6a80-ea13-11ef-98a6-61c461f6d64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915872" name="6ef198e0-ea13-11ef-a43e-87fa951ee4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285085" name="6ef198e0-ea13-11ef-a43e-87fa951ee4d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4245500" name="e7465880-ea13-11ef-9a76-5962773d8d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595895" name="e7465880-ea13-11ef-9a76-5962773d8dd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4281393" name="edb4ebf0-ea13-11ef-a7f6-8b0d35b478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908119" name="edb4ebf0-ea13-11ef-a7f6-8b0d35b4780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3853302" name="fec8deb0-ea13-11ef-b145-01eb3fd982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218836" name="fec8deb0-ea13-11ef-b145-01eb3fd982e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2341123" name="0bd68b70-ea14-11ef-9348-6bc6b777a7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713795" name="0bd68b70-ea14-11ef-9348-6bc6b777a7c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9878737" name="246614d0-ea14-11ef-a205-d7d5078170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91432" name="246614d0-ea14-11ef-a205-d7d5078170a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0370897" name="285a0b50-ea14-11ef-8fd4-e1051c34b2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101292" name="285a0b50-ea14-11ef-8fd4-e1051c34b21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8394873" name="3770a770-ea14-11ef-927f-ed30ba656c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403157" name="3770a770-ea14-11ef-927f-ed30ba656cb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4828884" name="3cc4ca30-ea14-11ef-8f3d-0db1361ece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402924" name="3cc4ca30-ea14-11ef-8f3d-0db1361ecef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1042023" name="0333bd70-ea15-11ef-9693-2bd99619d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06355" name="0333bd70-ea15-11ef-9693-2bd99619de7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682601" name="0afd9b20-ea15-11ef-93b6-490cbd0aeb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608551" name="0afd9b20-ea15-11ef-93b6-490cbd0aeb2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3212371" name="328737f0-ea15-11ef-a6cb-3b4b5f936d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871037" name="328737f0-ea15-11ef-a6cb-3b4b5f936da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1932560" name="374dc0b0-ea15-11ef-8f79-7b53d2b1b8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035870" name="374dc0b0-ea15-11ef-8f79-7b53d2b1b8d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3634439" name="4a08d3c0-ea15-11ef-a445-599b51f1f2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5206" name="4a08d3c0-ea15-11ef-a445-599b51f1f24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5237520" name="5bece7c0-ea15-11ef-bdbb-4d1c4e080a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260528" name="5bece7c0-ea15-11ef-bdbb-4d1c4e080a3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7616591" name="49936ac0-ea17-11ef-9b07-452df078e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21846" name="49936ac0-ea17-11ef-9b07-452df078e4c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4041145" name="52665400-ea17-11ef-8b17-e529952f66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639668" name="52665400-ea17-11ef-8b17-e529952f66e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2231821" name="6f5cb9f0-ea17-11ef-80d2-4d97e91f46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039605" name="6f5cb9f0-ea17-11ef-80d2-4d97e91f46b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5871298" name="7b129ee0-ea17-11ef-8f3e-bff45adff4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744299" name="7b129ee0-ea17-11ef-8f3e-bff45adff4e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8180713" name="898c5ec0-ea17-11ef-a61b-fd3da6db27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934194" name="898c5ec0-ea17-11ef-a61b-fd3da6db2764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5172688" name="8e803910-ea17-11ef-9494-ad53a6a28c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649637" name="8e803910-ea17-11ef-9494-ad53a6a28c0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8306853" name="a018c520-ea17-11ef-8f87-3ba9e5b43d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993440" name="a018c520-ea17-11ef-8f87-3ba9e5b43d4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9997848" name="a74f8a90-ea17-11ef-a864-95c166b4ff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373811" name="a74f8a90-ea17-11ef-a864-95c166b4ffd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Fenster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3334158" name="f72d4020-ea17-11ef-8e0d-798a4fe6aa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126574" name="f72d4020-ea17-11ef-8e0d-798a4fe6aa7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7406235" name="fcb7b520-ea17-11ef-8f8e-138969df84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746053" name="fcb7b520-ea17-11ef-8f8e-138969df846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Pfannenstielstrasse 1, 8610 Uster</w:t>
          </w:r>
        </w:p>
        <w:p>
          <w:pPr>
            <w:spacing w:before="0" w:after="0"/>
          </w:pPr>
          <w:r>
            <w:t>175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