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Friedmattstrasse 17, Bonstetten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23406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44889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