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riedmattstrasse 17, Bonstetten</w:t>
          </w:r>
        </w:p>
        <w:p>
          <w:pPr>
            <w:spacing w:before="0" w:after="0"/>
          </w:pPr>
          <w:r>
            <w:t>DN 11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