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007017" name="019fd1e6-6986-76f7-8563-7c36442348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288518" name="019fd1e6-6986-76f7-8563-7c364423487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148893" name="019fd1e6-dd22-743f-a7f3-2a076f717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708260" name="019fd1e6-dd22-743f-a7f3-2a076f717e6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633921" name="019fd1e7-bedf-705a-8b6a-e585344088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008224" name="019fd1e7-bedf-705a-8b6a-e5853440888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728442" name="019fd1e7-edde-7867-809e-d6e327f078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133195" name="019fd1e7-edde-7867-809e-d6e327f078d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1298672" name="019fd1e8-82b3-7a6c-a18b-f5ed4784a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51473" name="019fd1e8-82b3-7a6c-a18b-f5ed4784aa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371700" name="019fd1e8-a951-7c51-bc2f-835cf846ca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102254" name="019fd1e8-a951-7c51-bc2f-835cf846ca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8221677" name="019fd1e9-8f77-7e65-aaf2-3c72cfc4c0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302193" name="019fd1e9-8f77-7e65-aaf2-3c72cfc4c0d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474282" name="019fd1e9-b5bc-7045-8806-ea418d81be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276371" name="019fd1e9-b5bc-7045-8806-ea418d81be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Esszimmer/ Büro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0400231" name="019fd205-329c-735c-a7a2-9cec3d14da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734107" name="019fd205-329c-735c-a7a2-9cec3d14dae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257636" name="019fd205-5532-7fdb-8a79-062772ed8e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088674" name="019fd205-5532-7fdb-8a79-062772ed8e4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84834318" name="019fd206-f372-714c-aa2f-64dc031cb7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389998" name="019fd206-f372-714c-aa2f-64dc031cb7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306794" name="019fd207-1fae-72ff-8064-37d83a5b0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023089" name="019fd207-1fae-72ff-8064-37d83a5b06a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1124731" name="019fd207-f7eb-7c96-b7da-cfd36087e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69709" name="019fd207-f7eb-7c96-b7da-cfd36087ebc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08451" name="019fd208-1344-79f5-b308-ca8534ac28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623803" name="019fd208-1344-79f5-b308-ca8534ac285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4245436" name="019fd209-07c3-79dc-a242-a2d79cbbc3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874118" name="019fd209-07c3-79dc-a242-a2d79cbbc32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668553" name="019fd209-3dd2-7f53-a8b8-6d92ddc8f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883312" name="019fd209-3dd2-7f53-a8b8-6d92ddc8ff5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0327424" name="019fd209-fc5a-71a6-a023-ad8d69484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827632" name="019fd209-fc5a-71a6-a023-ad8d694848f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347109" name="019fd20a-1e1d-7ce8-ae5e-371f07606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608422" name="019fd20a-1e1d-7ce8-ae5e-371f0760689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0987099" name="019fd20a-bf40-7839-b6a9-7bdd9da469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066989" name="019fd20a-bf40-7839-b6a9-7bdd9da469a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5015725" name="019fd20a-efbf-7be1-9423-8d3b7743e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433325" name="019fd20a-efbf-7be1-9423-8d3b7743ef3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241655" name="019fd20b-7e91-793a-836e-d059f3dee8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886703" name="019fd20b-7e91-793a-836e-d059f3dee8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603863" name="019fd20b-a8c5-7e4b-b2d5-d3a27b86b6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753536" name="019fd20b-a8c5-7e4b-b2d5-d3a27b86b6f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Büro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5310296" name="019fd21e-c769-78b8-94f1-390721c574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10743" name="019fd21e-c769-78b8-94f1-390721c5749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4425880" name="019fd21e-ea13-70de-b077-1be2f039d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641622" name="019fd21e-ea13-70de-b077-1be2f039d02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Büro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1538698" name="019fd22a-c1d3-7576-a4b8-d6b8a1aa4d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880344" name="019fd22a-c1d3-7576-a4b8-d6b8a1aa4d0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068957" name="019fd22b-0905-7626-a3eb-21d6fd6f2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514392" name="019fd22b-0905-7626-a3eb-21d6fd6f2f9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Kork Isolation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329769" name="019fd22b-a701-706c-9365-2f83e3bdb7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861306" name="019fd22b-a701-706c-9365-2f83e3bdb78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58533" name="019fd22c-0286-7d49-8dde-9e8c09dc5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876526" name="019fd22c-0286-7d49-8dde-9e8c09dc529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01849293" name="019fd234-a65b-7bb1-a2b5-e2cbc37b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56987" name="019fd234-a65b-7bb1-a2b5-e2cbc37b6bc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158393" name="019fd234-d776-73f0-9fbd-db6e2b9dc9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72467" name="019fd234-d776-73f0-9fbd-db6e2b9dc90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4308944" name="019fd235-57e7-7839-8c5b-07478a29df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93232" name="019fd235-57e7-7839-8c5b-07478a29df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078665" name="019fd235-8411-7913-87b9-f19437f9d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532807" name="019fd235-8411-7913-87b9-f19437f9da2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7556221" name="019fd248-c64c-7b3d-a154-80eb29b87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871561" name="019fd248-c64c-7b3d-a154-80eb29b87c9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000357" name="019fd248-eaf5-7d2e-906f-f52fa00493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130754" name="019fd248-eaf5-7d2e-906f-f52fa00493d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1102998" name="019fd25e-ee4a-758a-acec-93f8bf08a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796946" name="019fd25e-ee4a-758a-acec-93f8bf08a7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93012" name="019fd25f-3a94-7769-af75-f58760c2e1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033861" name="019fd25f-3a94-7769-af75-f58760c2e16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Friedmattstrasse 17, Bonstetten</w:t>
          </w:r>
        </w:p>
        <w:p>
          <w:pPr>
            <w:spacing w:before="0" w:after="0"/>
          </w:pPr>
          <w:r>
            <w:t>DN 1121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