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Krieswinkelstrasse 16, 8599 Salmsach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1125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150673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4392204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