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9053831" name="019fd208-c797-77d9-aa0c-a7e24c4d0e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9123145" name="019fd208-c797-77d9-aa0c-a7e24c4d0e1b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4788111" name="019fd208-ed53-7a71-ab20-f0c0c8da1e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0786689" name="019fd208-ed53-7a71-ab20-f0c0c8da1e2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6505104" name="019fd211-81f1-7de8-92ec-c664d81e4c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9184424" name="019fd211-81f1-7de8-92ec-c664d81e4cf9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9840034" name="019fd211-f36f-7af3-b595-7e43ac4be0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3843272" name="019fd211-f36f-7af3-b595-7e43ac4be01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5754488" name="019fd215-65b0-7fa3-b81a-b02d57d774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0521153" name="019fd215-65b0-7fa3-b81a-b02d57d774fa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9562963" name="019fd215-8414-7444-8225-f37877b11c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2725429" name="019fd215-8414-7444-8225-f37877b11ce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2983667" name="019fd218-b9c9-7c66-837a-b74dbba043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7236348" name="019fd218-b9c9-7c66-837a-b74dbba043b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7087720" name="019fd218-f569-78d4-a17b-d936dbba16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685366" name="019fd218-f569-78d4-a17b-d936dbba1635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3912451" name="019fd21a-6dcb-72e7-ae6f-14b910d7d4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4037096" name="019fd21a-6dcb-72e7-ae6f-14b910d7d41c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8550926" name="019fd21a-8a32-797c-8594-1d08743383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5784582" name="019fd21a-8a32-797c-8594-1d08743383c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8967123" name="019fd21d-7a61-7409-92b5-cad2d98b4e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0240780" name="019fd21d-7a61-7409-92b5-cad2d98b4e3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7229766" name="019fd21d-8f12-7ed7-bba4-d8e2177433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6586062" name="019fd21d-8f12-7ed7-bba4-d8e217743320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9880754" name="019fd21f-dc8d-7d63-9484-e176a381e8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1225180" name="019fd21f-dc8d-7d63-9484-e176a381e8d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326444" name="019fd21f-fd0f-72ce-bed1-9a08ade73f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3946472" name="019fd21f-fd0f-72ce-bed1-9a08ade73fea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6159663" name="019fd220-142f-7d52-bcc7-38904c0c9a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6286663" name="019fd220-142f-7d52-bcc7-38904c0c9a2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0315493" name="019fd220-3895-730d-b982-5fd452818b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7545854" name="019fd220-3895-730d-b982-5fd452818b20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1469773" name="019fd226-6c18-7fac-8da6-53348c192d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7607277" name="019fd226-6c18-7fac-8da6-53348c192d5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927205" name="019fd226-a56c-7214-a3e8-102df4543b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5408337" name="019fd226-a56c-7214-a3e8-102df4543b4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4139491" name="019fd228-5bcc-7e0a-91ba-8c082284c7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8209518" name="019fd228-5bcc-7e0a-91ba-8c082284c7c0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4244571" name="019fd228-8029-7540-8133-3b4a88fb7a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4873046" name="019fd228-8029-7540-8133-3b4a88fb7ae4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6094355" name="019fd22d-440b-76fb-afff-2a3299bb4f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9422046" name="019fd22d-440b-76fb-afff-2a3299bb4f80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4794873" name="019fd22d-61da-7d5d-8845-9809172d60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2910842" name="019fd22d-61da-7d5d-8845-9809172d6032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751204" name="019fd22e-672f-7aa8-8dfc-6553169c40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2481620" name="019fd22e-672f-7aa8-8dfc-6553169c40bd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6818147" name="019fd22e-9ec9-718a-957b-d6da3bebb6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7379847" name="019fd22e-9ec9-718a-957b-d6da3bebb62c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5475455" name="019fd22f-9d8a-7ebd-9573-e8af6f4973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0371490" name="019fd22f-9d8a-7ebd-9573-e8af6f497393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5129715" name="019fd22f-c282-72a6-accc-19a5fe73f1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3729183" name="019fd22f-c282-72a6-accc-19a5fe73f108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8023555" name="019fd232-b7f8-79bc-ab4e-abcf4e1b07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9696414" name="019fd232-b7f8-79bc-ab4e-abcf4e1b07e5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1783975" name="019fd233-07ce-7773-8a4d-4d792f7a82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2165732" name="019fd233-07ce-7773-8a4d-4d792f7a8239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Fassde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0420869" name="019fd235-1fd9-7ed0-8383-461feca388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169887" name="019fd235-1fd9-7ed0-8383-461feca388bb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0329896" name="019fd235-3a39-718b-8aba-5f231a26a5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5320506" name="019fd235-3a39-718b-8aba-5f231a26a5c6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Kork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5379751" name="019fd238-4e1a-74bb-a9ea-7a1f771924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2969988" name="019fd238-4e1a-74bb-a9ea-7a1f77192491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0038903" name="019fd23a-04cc-7b24-9aa1-9fa087f9d3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1659172" name="019fd23a-04cc-7b24-9aa1-9fa087f9d3e7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Krieswinkelstrasse 16, 8599 Salmsach</w:t>
          </w:r>
        </w:p>
        <w:p>
          <w:pPr>
            <w:spacing w:before="0" w:after="0"/>
          </w:pPr>
          <w:r>
            <w:t>1125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footer.xml" Type="http://schemas.openxmlformats.org/officeDocument/2006/relationships/footer" Id="rId3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