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Rigistrasse 3, 5430 Wettingen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72496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504709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