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67562129" name="019fc6ca-319b-7930-8fc7-668e554628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1303815" name="019fc6ca-319b-7930-8fc7-668e554628f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5663733" name="019fc6ca-58e2-7007-b398-cdbf5568f6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1091490" name="019fc6ca-58e2-7007-b398-cdbf5568f6a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9876662" name="019fc6cb-7272-776b-97ce-03937e5b57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2405002" name="019fc6cb-7272-776b-97ce-03937e5b57a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4347750" name="019fc6cc-1ba6-7767-a593-be9cb67c0b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4808941" name="019fc6cc-1ba6-7767-a593-be9cb67c0ba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26631727" name="019fc6cd-1f20-799e-9da8-ca54526834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0006626" name="019fc6cd-1f20-799e-9da8-ca545268349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7098795" name="019fc6cd-4df9-71a4-83b3-f6571c57e7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2680351" name="019fc6cd-4df9-71a4-83b3-f6571c57e7d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05421943" name="019fc6ce-214f-73bf-99ef-4db68bb397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4477927" name="019fc6ce-214f-73bf-99ef-4db68bb39753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4593691" name="019fc6ce-53bd-7e9e-9fbf-31f25723d9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9442174" name="019fc6ce-53bd-7e9e-9fbf-31f25723d9d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Mit gelblicher Kleber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9628441" name="019fc6cf-272c-75cd-9359-82319b9cbb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7239839" name="019fc6cf-272c-75cd-9359-82319b9cbb3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8942066" name="019fc6cf-5506-7353-a088-d47c5dc021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7665657" name="019fc6cf-5506-7353-a088-d47c5dc021b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Mit gelblicher Kleber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06865982" name="019fc6d0-66a1-74d1-9d15-523dede53b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2363261" name="019fc6d0-66a1-74d1-9d15-523dede53bc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3637736" name="019fc6d0-b837-7205-9f90-050829aafe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2478010" name="019fc6d0-b837-7205-9f90-050829aafe1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53231447" name="019fc6d1-bdf7-70d4-a044-b338d2d5e7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69002" name="019fc6d1-bdf7-70d4-a044-b338d2d5e7a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7347182" name="019fc6d1-f943-7cd2-898a-7526de4f83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792478" name="019fc6d1-f943-7cd2-898a-7526de4f83dd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2043107" name="019fc6d2-5eb2-7093-a8f2-acc1514dc0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0424481" name="019fc6d2-5eb2-7093-a8f2-acc1514dc0a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686920" name="019fc6d2-7fa4-76c5-9107-c0efbf6434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9628481" name="019fc6d2-7fa4-76c5-9107-c0efbf64341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Oberbelag 
(Zweilagig! )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1598301" name="019fc6d3-6e1e-7cb4-a177-09e38c045b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4762004" name="019fc6d3-6e1e-7cb4-a177-09e38c045b3d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7633858" name="019fc6d3-959c-7367-941f-eb3953d6e2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1460338" name="019fc6d3-959c-7367-941f-eb3953d6e2c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Unterbelag
(Zweilagig! )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8218054" name="019fc6d5-489c-7c53-89af-48ed845444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3464941" name="019fc6d5-489c-7c53-89af-48ed8454443a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0034128" name="019fc6d5-82af-789c-bf83-30575133e9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2841286" name="019fc6d5-82af-789c-bf83-30575133e98b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85159754" name="019fc6d6-7d65-7d25-bc04-46ae5b2ca8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0307598" name="019fc6d6-7d65-7d25-bc04-46ae5b2ca819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9640774" name="019fc6d6-9d69-7a36-92cc-45219f8ca4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7104776" name="019fc6d6-9d69-7a36-92cc-45219f8ca46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86182034" name="019fc6d7-582b-7406-b210-a000b0d046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80090" name="019fc6d7-582b-7406-b210-a000b0d046e8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336623344" name="019fc6d7-cb83-7030-b087-ccb9d7a61b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9440718" name="019fc6d7-cb83-7030-b087-ccb9d7a61b9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2611621" name="019fc6d8-17bc-7c2f-9070-e672b97222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6123372" name="019fc6d8-17bc-7c2f-9070-e672b972226c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5441487" name="019fc6d8-7614-716f-9478-53e2ee3527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8951783" name="019fc6d8-7614-716f-9478-53e2ee35275f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1512059" name="019fc6db-0608-7ec1-b92a-df253a1441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4372389" name="019fc6db-0608-7ec1-b92a-df253a14417c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840172721" name="019fc6db-4fd9-7015-9653-cfbef6b7e4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5498736" name="019fc6db-4fd9-7015-9653-cfbef6b7e4e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64266016" name="019fc6db-f5c8-7d93-b7cc-7d9f17b61c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753156" name="019fc6db-f5c8-7d93-b7cc-7d9f17b61c9c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2069497067" name="019fc6dc-5245-767a-806d-38821205c3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4690566" name="019fc6dc-5245-767a-806d-38821205c330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36185"/>
                  <wp:effectExtent l="0" t="0" r="0" b="0"/>
                  <wp:docPr id="972273793" name="019fc737-d4b0-7c18-bdee-167e47e318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3217101" name="019fc737-d4b0-7c18-bdee-167e47e318a4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36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58709"/>
                  <wp:effectExtent l="0" t="0" r="0" b="0"/>
                  <wp:docPr id="1147028278" name="019fc737-e892-791d-b010-96f660c347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5465365" name="019fc737-e892-791d-b010-96f660c347d5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587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29434327" name="019fc6dd-9bb6-75ba-a946-0661a05d1c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1444940" name="019fc6dd-9bb6-75ba-a946-0661a05d1c1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9554852" name="019fc6dd-c35a-75f1-aaa7-529ff50a32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2671439" name="019fc6dd-c35a-75f1-aaa7-529ff50a32b9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1756205" name="019fc6de-7656-7b4c-9e98-57da12a7cf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3157010" name="019fc6de-7656-7b4c-9e98-57da12a7cf58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8259261" name="019fc6de-af74-78e1-83fa-b918d4493b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91641" name="019fc6de-af74-78e1-83fa-b918d4493b04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74727055" name="019fc6df-719a-74bd-afcc-93bc2f00f8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0334750" name="019fc6df-719a-74bd-afcc-93bc2f00f812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1738938" name="019fc6df-a912-7806-a5ed-30cfecc514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3605471" name="019fc6df-a912-7806-a5ed-30cfecc514bb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791739"/>
                  <wp:effectExtent l="0" t="0" r="0" b="0"/>
                  <wp:docPr id="1275651153" name="019fc740-06d1-76ba-8d0e-6e085cd1fc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6148248" name="019fc740-06d1-76ba-8d0e-6e085cd1fce8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7917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245981" name="019fc6e0-2d35-7d57-8cf7-1e1bc869d0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2208808" name="019fc6e0-2d35-7d57-8cf7-1e1bc869d030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Rigistrasse 3, 5430 Wettingen</w:t>
          </w:r>
        </w:p>
        <w:p>
          <w:pPr>
            <w:spacing w:before="0" w:after="0"/>
          </w:pPr>
          <w:r>
            <w:t>DN 1019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