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Hirzenweidstrasse 1, Zufikon 5621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62462871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456538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