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 </w:t>
          </w:r>
        </w:p>
        <w:p>
          <w:pPr>
            <w:spacing w:before="0" w:after="0"/>
          </w:pPr>
          <w:r>
            <w:t>DN 1122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