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914885" name="e010eadb-6e74-49b2-ae6d-9e9e288ae8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985974" name="e010eadb-6e74-49b2-ae6d-9e9e288ae89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097865" name="64330fc0-1e2f-4ed3-bda3-6675ddfc2e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560317" name="64330fc0-1e2f-4ed3-bda3-6675ddfc2ef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7798510" name="8ac1e2eb-9069-45ba-830d-f94fa590ab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656314" name="8ac1e2eb-9069-45ba-830d-f94fa590abd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938458" name="eed8d692-c91d-4cf0-afb3-cbcfd695f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15577" name="eed8d692-c91d-4cf0-afb3-cbcfd695faa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8227260" name="a463aaca-f43a-439c-9b79-071d14a30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823334" name="a463aaca-f43a-439c-9b79-071d14a307c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003759" name="74599e51-c033-4953-9ccc-65a6c4cff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1170" name="74599e51-c033-4953-9ccc-65a6c4cff5b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4287608" name="b0314b21-4b49-41c5-8fee-f7645c8a6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042220" name="b0314b21-4b49-41c5-8fee-f7645c8a6ad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910587" name="f6f9d7f2-eb4e-4369-8f59-e95edeb73b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772402" name="f6f9d7f2-eb4e-4369-8f59-e95edeb73b3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27071541" name="28cfe7f9-673a-477a-83bf-7d8a3160d3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795330" name="28cfe7f9-673a-477a-83bf-7d8a3160d38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600527" name="43f1fd3e-31fb-4a45-8dea-ad91240a60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329765" name="43f1fd3e-31fb-4a45-8dea-ad91240a60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0367518" name="6d514489-a88e-4352-80cc-afd69c03a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468454" name="6d514489-a88e-4352-80cc-afd69c03a25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9523694" name="1cbd4733-b17c-4c6a-a39c-eb4c505ae9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123212" name="1cbd4733-b17c-4c6a-a39c-eb4c505ae97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4831128" name="1f0f2fc6-40a5-450e-8323-a5676b81f6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48163" name="1f0f2fc6-40a5-450e-8323-a5676b81f6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856140" name="7b037417-6500-4220-baae-717cc0000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273729" name="7b037417-6500-4220-baae-717cc00002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8738067" name="c3798777-9682-4053-a2ed-e963def43e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533676" name="c3798777-9682-4053-a2ed-e963def43e8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986984" name="667a5326-3772-40b8-a5e3-cee2966a3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644021" name="667a5326-3772-40b8-a5e3-cee2966a30b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6656626" name="e74b0cb7-d5b1-40f6-8251-516af4b47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723525" name="e74b0cb7-d5b1-40f6-8251-516af4b4799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235203" name="f040c2c2-c670-47f4-b247-c15b6e615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87173" name="f040c2c2-c670-47f4-b247-c15b6e615f7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OG.1</w:t>
            </w:r>
          </w:p>
          <w:p>
            <w:pPr>
              <w:spacing w:before="0" w:after="0"/>
            </w:pPr>
            <w:r>
              <w:t>Schrank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 Staub</w:t>
            </w:r>
          </w:p>
          <w:p>
            <w:pPr>
              <w:spacing w:before="0" w:after="0"/>
            </w:pPr>
            <w:r>
              <w:t>Schrank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1280660" name="dcb59ed1-bc37-4c6e-87ab-7937f28cb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88896" name="dcb59ed1-bc37-4c6e-87ab-7937f28cbc1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060155" name="067cc395-ff8a-46d3-a370-965b32cd56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32044" name="067cc395-ff8a-46d3-a370-965b32cd568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Elternzimmer </w:t>
            </w:r>
          </w:p>
          <w:p>
            <w:pPr>
              <w:spacing w:before="0" w:after="0"/>
            </w:pPr>
            <w:r>
              <w:t>OG.1</w:t>
            </w:r>
          </w:p>
          <w:p>
            <w:pPr>
              <w:spacing w:before="0" w:after="0"/>
            </w:pPr>
            <w:r>
              <w:t>Fenstersims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Asbest Staub</w:t>
            </w:r>
          </w:p>
          <w:p>
            <w:pPr>
              <w:spacing w:before="0" w:after="0"/>
            </w:pPr>
            <w:r>
              <w:t>Fenstersims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64716"/>
                  <wp:effectExtent l="0" t="0" r="0" b="0"/>
                  <wp:docPr id="2028104447" name="412d1f94-8eab-4be3-b979-a248422d3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656901" name="412d1f94-8eab-4be3-b979-a248422d38f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64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0364"/>
                  <wp:effectExtent l="0" t="0" r="0" b="0"/>
                  <wp:docPr id="398672969" name="8c555f52-3d65-41a5-996b-fea3302962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004017" name="8c555f52-3d65-41a5-996b-fea3302962f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0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Arbeitsfläche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Asbest Staub </w:t>
            </w:r>
          </w:p>
          <w:p>
            <w:pPr>
              <w:spacing w:before="0" w:after="0"/>
            </w:pPr>
            <w:r>
              <w:t>Arbeitsfläche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353129" name="3166aecd-025e-4ad8-919f-c05fc49f30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616683" name="3166aecd-025e-4ad8-919f-c05fc49f30a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680084" name="18aa5a78-3cb2-46c7-bd9b-5e038db9f3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444928" name="18aa5a78-3cb2-46c7-bd9b-5e038db9f3c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UG.1</w:t>
            </w:r>
          </w:p>
          <w:p>
            <w:pPr>
              <w:spacing w:before="0" w:after="0"/>
            </w:pPr>
            <w:r>
              <w:t>Schrank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 Staub</w:t>
            </w:r>
          </w:p>
          <w:p>
            <w:pPr>
              <w:spacing w:before="0" w:after="0"/>
            </w:pPr>
            <w:r>
              <w:t>Schrank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034018" name="cfe01094-c668-4111-a83b-bae7a2cc3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56323" name="cfe01094-c668-4111-a83b-bae7a2cc3c7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677423" name="fde127a4-93c9-4383-b8ba-200d7ffd97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234679" name="fde127a4-93c9-4383-b8ba-200d7ffd975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UG.2</w:t>
            </w:r>
          </w:p>
          <w:p>
            <w:pPr>
              <w:spacing w:before="0" w:after="0"/>
            </w:pPr>
            <w:r>
              <w:t>Kommode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 Staub </w:t>
            </w:r>
          </w:p>
          <w:p>
            <w:pPr>
              <w:spacing w:before="0" w:after="0"/>
            </w:pPr>
            <w:r>
              <w:t>Kommode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031329" name="0ebe8250-eab9-469e-aeab-715fb736c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1253" name="0ebe8250-eab9-469e-aeab-715fb736cfb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642102" name="ed87e79e-0f67-4827-9f49-875e1c3c41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475607" name="ed87e79e-0f67-4827-9f49-875e1c3c419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Hirzenweidstrasse 1, Zufikon 5621 </w:t>
          </w:r>
        </w:p>
        <w:p>
          <w:pPr>
            <w:spacing w:before="0" w:after="0"/>
          </w:pPr>
          <w:r>
            <w:t>DN 1122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