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Bank Hauptstrasse 39, 8280 Kreuzlingen</w:t>
          </w:r>
        </w:p>
        <w:p>
          <w:pPr>
            <w:spacing w:before="0" w:after="0"/>
          </w:pPr>
          <w:r>
            <w:t>1119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