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Bank Hauptstrasse 39, 8280 Kreuzlingen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1119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41957820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8447356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