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3173256" name="019fcbda-91e9-76f1-834b-fd0f408591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302805" name="019fcbda-91e9-76f1-834b-fd0f4085915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3888790" name="019fcbdc-0c66-76e2-a4d7-2a8fa0ece6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7510574" name="019fcbdc-0c66-76e2-a4d7-2a8fa0ece6a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2612909" name="019fcbde-23a1-7128-b254-326ea1354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540240" name="019fcbde-23a1-7128-b254-326ea1354df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4349205" name="019fcbde-80d1-7f59-8f2b-7964e4bd6e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4655195" name="019fcbde-80d1-7f59-8f2b-7964e4bd6ed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