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Buchslistrasse 15A, 5453 Remetschwil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177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10690262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7295006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