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chslistrasse 15A, 5453 Remetschwil</w:t>
          </w:r>
        </w:p>
        <w:p>
          <w:pPr>
            <w:spacing w:before="0" w:after="0"/>
          </w:pPr>
          <w:r>
            <w:t>1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