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/ 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507854" name="a39527f0-ed07-11ef-a3b7-6de773521c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391056" name="a39527f0-ed07-11ef-a3b7-6de773521c6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0462400" name="a8d68600-ed07-11ef-ac67-2bd33bb5fb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216483" name="a8d68600-ed07-11ef-ac67-2bd33bb5fbe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103754" name="c32fabd0-ed07-11ef-8023-350fb28329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682774" name="c32fabd0-ed07-11ef-8023-350fb283292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090848" name="da606880-ed07-11ef-adfe-2b68392979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297390" name="da606880-ed07-11ef-adfe-2b683929790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612237" name="e8f37cc0-ed07-11ef-ae03-ab2b8dd9d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49965" name="e8f37cc0-ed07-11ef-ae03-ab2b8dd9dd8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656551" name="f1af5b90-ed07-11ef-a5b7-e11cf0ea2b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366237" name="f1af5b90-ed07-11ef-a5b7-e11cf0ea2bb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345057" name="093479d0-ed08-11ef-a6e3-313cd226a3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408491" name="093479d0-ed08-11ef-a6e3-313cd226a3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643368" name="16570e20-ed08-11ef-af6e-8dd993ba4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428952" name="16570e20-ed08-11ef-af6e-8dd993ba470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852447" name="2db78d60-ed08-11ef-8746-17ada27561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014680" name="2db78d60-ed08-11ef-8746-17ada27561c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2422831" name="368fcdd0-ed08-11ef-8849-2730874c2b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369975" name="368fcdd0-ed08-11ef-8849-2730874c2b6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534914" name="566c63c0-ed08-11ef-b5f2-15e2ce831e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335571" name="566c63c0-ed08-11ef-b5f2-15e2ce831e0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529626" name="59dd4790-ed08-11ef-ae57-eff7f56cae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921086" name="59dd4790-ed08-11ef-ae57-eff7f56caee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445911" name="6ec4fea0-ed08-11ef-b59e-138f6d3213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57123" name="6ec4fea0-ed08-11ef-b59e-138f6d3213c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0432994" name="737a4950-ed08-11ef-860b-b9bedf3690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839607" name="737a4950-ed08-11ef-860b-b9bedf3690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749649" name="7f809830-ed08-11ef-a736-3524a00243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193307" name="7f809830-ed08-11ef-a736-3524a00243e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990967" name="83c7ded0-ed08-11ef-9705-4f7c73c197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865066" name="83c7ded0-ed08-11ef-9705-4f7c73c197c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330361" name="c9e45380-ed08-11ef-b104-49ec0b2d6d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628968" name="c9e45380-ed08-11ef-b104-49ec0b2d6d2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297930" name="ce6bfe80-ed08-11ef-bbea-b9fffde02d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701116" name="ce6bfe80-ed08-11ef-bbea-b9fffde02d3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365954" name="e573fd80-ed08-11ef-abac-2d3a10096d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391546" name="e573fd80-ed08-11ef-abac-2d3a10096d3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644516" name="e96de770-ed08-11ef-95f4-a92d6586fb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935010" name="e96de770-ed08-11ef-95f4-a92d6586fb8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4068666" name="0662edd0-ed09-11ef-86fb-d158cfe0fc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157164" name="0662edd0-ed09-11ef-86fb-d158cfe0fc7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67155" name="0b3d73c0-ed09-11ef-9af4-8dd07f74ae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434752" name="0b3d73c0-ed09-11ef-9af4-8dd07f74ae5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382493" name="18b8af60-ed09-11ef-9266-c914873e19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804434" name="18b8af60-ed09-11ef-9266-c914873e19e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727398" name="1e6e5310-ed09-11ef-b313-2937c17d23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756066" name="1e6e5310-ed09-11ef-b313-2937c17d23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825156" name="8afd4f40-ed09-11ef-bd6d-c314a3412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436799" name="8afd4f40-ed09-11ef-bd6d-c314a3412af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422445" name="902001c0-ed09-11ef-b3d2-43ec0236bd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47573" name="902001c0-ed09-11ef-b3d2-43ec0236bd2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3312698" name="9bb42de0-ed09-11ef-ae74-5d4c4d0e42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04880" name="9bb42de0-ed09-11ef-ae74-5d4c4d0e420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709475" name="a1c33c30-ed09-11ef-b387-dd7723b69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51107" name="a1c33c30-ed09-11ef-b387-dd7723b6917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832495" name="b627b980-ed09-11ef-92d3-5f9df27809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344025" name="b627b980-ed09-11ef-92d3-5f9df27809d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846536" name="befe7350-ed09-11ef-87cf-93780926f6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135018" name="befe7350-ed09-11ef-87cf-93780926f63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1687750" name="ca99f270-ed09-11ef-8305-63c543abf0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548617" name="ca99f270-ed09-11ef-8305-63c543abf04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3579431" name="d0f54c00-ed09-11ef-a642-2d7259f1e6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266072" name="d0f54c00-ed09-11ef-a642-2d7259f1e65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1737" name="b6460500-ed0b-11ef-9b9f-836b57a88a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860796" name="b6460500-ed0b-11ef-9b9f-836b57a88a0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762582" name="bbae4c00-ed0b-11ef-8158-43eec5908e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097926" name="bbae4c00-ed0b-11ef-8158-43eec5908e5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595964" name="c99d7f20-ed0b-11ef-afd8-f7c2741f7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787709" name="c99d7f20-ed0b-11ef-afd8-f7c2741f77f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317020" name="cfc1ea30-ed0b-11ef-8a71-6bd4e76f84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263341" name="cfc1ea30-ed0b-11ef-8a71-6bd4e76f84a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597903" name="e31322c0-ed0b-11ef-a7e9-b91ebf960d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104694" name="e31322c0-ed0b-11ef-a7e9-b91ebf960d2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202797" name="e953ef70-ed0b-11ef-858a-9ba3edaf14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205961" name="e953ef70-ed0b-11ef-858a-9ba3edaf143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155181" name="3813b1e0-ed0c-11ef-97f6-ff43cee41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839830" name="3813b1e0-ed0c-11ef-97f6-ff43cee416d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100560" name="410a9de0-ed0c-11ef-a011-196841741b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808904" name="410a9de0-ed0c-11ef-a011-196841741b3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1281777" name="543d7900-ed0c-11ef-8bca-85e5d34510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918237" name="543d7900-ed0c-11ef-8bca-85e5d3451080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991201" name="584322c0-ed0c-11ef-8d5b-132096cb6a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632623" name="584322c0-ed0c-11ef-8d5b-132096cb6ac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Gesammtes Haus </w:t>
            </w:r>
          </w:p>
          <w:p>
            <w:pPr>
              <w:spacing w:before="0" w:after="0"/>
            </w:pPr>
            <w:r>
              <w:t>UG / 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714040" name="5cff2ec0-ed0d-11ef-b0f0-d9049309c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181895" name="5cff2ec0-ed0d-11ef-b0f0-d9049309c34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671923" name="6462a980-ed0d-11ef-8416-8d8aac90d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356938" name="6462a980-ed0d-11ef-8416-8d8aac90df5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251985" name="bed8ed20-ed0d-11ef-aa81-49d473462e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951250" name="bed8ed20-ed0d-11ef-aa81-49d473462ec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526349" name="c39f27c0-ed0d-11ef-a213-17e1a03978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685710" name="c39f27c0-ed0d-11ef-a213-17e1a039788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UG/ 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128401" name="08566720-ed0e-11ef-a1d0-85a179991a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731822" name="08566720-ed0e-11ef-a1d0-85a179991a3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04117" name="0d6c9680-ed0e-11ef-aeac-1b0782059a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01933" name="0d6c9680-ed0e-11ef-aeac-1b0782059ab0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326276" name="aedd8460-ed0f-11ef-be49-51d8c3a86c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516161" name="aedd8460-ed0f-11ef-be49-51d8c3a86cc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097547" name="b52778d0-ed0f-11ef-8d35-abc535a1a5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932820" name="b52778d0-ed0f-11ef-8d35-abc535a1a59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Buchslistrasse 15A, 5453 Remetschwil</w:t>
          </w:r>
        </w:p>
        <w:p>
          <w:pPr>
            <w:spacing w:before="0" w:after="0"/>
          </w:pPr>
          <w:r>
            <w:t>177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