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26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Leichtbauplatten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Hintere Gasse 5, 2554 Meinisberg, Bern</w:t>
          </w:r>
        </w:p>
        <w:p>
          <w:pPr>
            <w:spacing w:before="0" w:after="0"/>
          </w:pPr>
          <w:r>
            <w:t>DN 1118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