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Hintere Gasse 5, 2554 Meinisberg, Bern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1118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8385858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837538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