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0474310" name="019fcc92-289a-71d2-9305-29d5230e79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3555201" name="019fcc92-289a-71d2-9305-29d5230e79d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4443735" name="019fcc92-7099-7718-808c-34c537ac79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0234793" name="019fcc92-7099-7718-808c-34c537ac79f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53660385" name="019fccc3-ae20-7896-9923-fe1d99f624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0151006" name="019fccc3-ae20-7896-9923-fe1d99f624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804460" name="019fccc3-e242-7dda-9dd5-48e86cb9e1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7068102" name="019fccc3-e242-7dda-9dd5-48e86cb9e1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Scheune/ Velounterstand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42039147" name="019fccc6-da8e-7068-8bcc-e9de587849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2729715" name="019fccc6-da8e-7068-8bcc-e9de587849a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3011505" name="019fccc7-c355-7c8f-8a47-080e40ccf7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6449199" name="019fccc7-c355-7c8f-8a47-080e40ccf71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Fenster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53973304" name="019fcccc-bdb2-786e-9f0b-d260325c24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1431761" name="019fcccc-bdb2-786e-9f0b-d260325c24e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0911310" name="019fcccc-ec88-79bc-8eb9-8a07e0b290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5790612" name="019fcccc-ec88-79bc-8eb9-8a07e0b290a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Leichtbauplatten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66952383" name="019fccd4-316c-7298-9f33-5168f3b2a6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5223284" name="019fccd4-316c-7298-9f33-5168f3b2a6b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8898377" name="019fccd4-7631-7e46-9e1c-2e69d8ec00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5062743" name="019fccd4-7631-7e46-9e1c-2e69d8ec00e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Hintere Gasse 5, 2554 Meinisberg, Bern</w:t>
          </w:r>
        </w:p>
        <w:p>
          <w:pPr>
            <w:spacing w:before="0" w:after="0"/>
          </w:pPr>
          <w:r>
            <w:t>DN 1118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