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Hirzenweidstrasse 1, Zufikon 5621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1014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08603635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1298825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