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665321" name="019f126a-5e7f-7b93-b0a0-188a4fb6a1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51463" name="019f126a-5e7f-7b93-b0a0-188a4fb6a1c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016301" name="019f126a-bb8f-7db5-a678-6818b29e6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445068" name="019f126a-bb8f-7db5-a678-6818b29e69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24846" name="019f126f-29a6-7289-a077-b8f8afdef2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1321" name="019f126f-29a6-7289-a077-b8f8afdef28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65422" name="019f126f-716a-7861-88c3-2b5ea6698a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644778" name="019f126f-716a-7861-88c3-2b5ea6698a4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3080840" name="019f1911-4ce2-78c7-a26c-89863175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858155" name="019f1911-4ce2-78c7-a26c-8986317527c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9613017" name="019f1911-7ed6-7d40-89cc-8bdeede8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833808" name="019f1911-7ed6-7d40-89cc-8bdeede8ff8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5355070" name="019f1919-bf3e-74c3-8aa4-bf95f2999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439007" name="019f1919-bf3e-74c3-8aa4-bf95f2999a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618156" name="019f1919-e023-73a2-bdd5-56626be29d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68473" name="019f1919-e023-73a2-bdd5-56626be29df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96880519" name="019f191a-9fab-77d4-8c44-5c3bbb70b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625042" name="019f191a-9fab-77d4-8c44-5c3bbb70b0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360768" name="019f191a-d343-7f82-867a-5db2a82af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40473" name="019f191a-d343-7f82-867a-5db2a82af3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4492785" name="019f191f-39f3-7ed4-86ca-59d978849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97194" name="019f191f-39f3-7ed4-86ca-59d978849a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476812" name="019f191f-5f99-7847-9ffd-6653d8aca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116652" name="019f191f-5f99-7847-9ffd-6653d8aca0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4238702" name="019f1922-ac35-7575-8bc7-f3662b33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93262" name="019f1922-ac35-7575-8bc7-f3662b3331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449654" name="019f1922-dda6-7093-bbfb-fd19a1c81d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37388" name="019f1922-dda6-7093-bbfb-fd19a1c81d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9956444" name="019f1925-d443-7eac-a06d-99feb62efa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149092" name="019f1925-d443-7eac-a06d-99feb62efa8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392182" name="019f1926-03f8-7158-b156-65a8b726c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48764" name="019f1926-03f8-7158-b156-65a8b726c5e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181103" name="019f1927-d04a-7fcb-a521-cb2e4b28c8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47861" name="019f1927-d04a-7fcb-a521-cb2e4b28c83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295242" name="019f1927-fc99-7dea-9741-6fccc304c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20129" name="019f1927-fc99-7dea-9741-6fccc304c7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OG.1</w:t>
            </w:r>
          </w:p>
          <w:p>
            <w:pPr>
              <w:spacing w:before="0" w:after="0"/>
            </w:pPr>
            <w:r>
              <w:t>Schrank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Schrank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74718" name="019fcd3e-0f1c-7f47-90a2-4474e01039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759885" name="019fcd3e-0f1c-7f47-90a2-4474e010396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024848" name="019fcd3e-aa85-7adc-b203-0381ab5ad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089585" name="019fcd3e-aa85-7adc-b203-0381ab5ad29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Elternzimmer </w:t>
            </w:r>
          </w:p>
          <w:p>
            <w:pPr>
              <w:spacing w:before="0" w:after="0"/>
            </w:pPr>
            <w:r>
              <w:t>OG.1</w:t>
            </w:r>
          </w:p>
          <w:p>
            <w:pPr>
              <w:spacing w:before="0" w:after="0"/>
            </w:pPr>
            <w:r>
              <w:t>Fenstersims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Fenstersims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64716"/>
                  <wp:effectExtent l="0" t="0" r="0" b="0"/>
                  <wp:docPr id="463087782" name="019fcd83-2cdc-7f95-9682-64f0b77e9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064447" name="019fcd83-2cdc-7f95-9682-64f0b77e932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64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0364"/>
                  <wp:effectExtent l="0" t="0" r="0" b="0"/>
                  <wp:docPr id="1828131843" name="019fcd83-4508-77cf-8667-08514a544c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214211" name="019fcd83-4508-77cf-8667-08514a544cf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0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Arbeitsfläche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Asbest Staub </w:t>
            </w:r>
          </w:p>
          <w:p>
            <w:pPr>
              <w:spacing w:before="0" w:after="0"/>
            </w:pPr>
            <w:r>
              <w:t>Arbeitsfläche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179487" name="019fcd45-ffde-7c24-bd36-c052aeee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42309" name="019fcd45-ffde-7c24-bd36-c052aeee131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581460" name="019fcd46-3d5c-7432-b7f8-0dbfc97eb6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56518" name="019fcd46-3d5c-7432-b7f8-0dbfc97eb63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UG.1</w:t>
            </w:r>
          </w:p>
          <w:p>
            <w:pPr>
              <w:spacing w:before="0" w:after="0"/>
            </w:pPr>
            <w:r>
              <w:t>Schrank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Schrank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650265" name="019fcd48-8e67-70dd-8890-786f37ab1a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87077" name="019fcd48-8e67-70dd-8890-786f37ab1a6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990692" name="019fcd48-fa24-710b-9e6b-ae4fc8662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145998" name="019fcd48-fa24-710b-9e6b-ae4fc866217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UG.2</w:t>
            </w:r>
          </w:p>
          <w:p>
            <w:pPr>
              <w:spacing w:before="0" w:after="0"/>
            </w:pPr>
            <w:r>
              <w:t>Kommode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 Staub </w:t>
            </w:r>
          </w:p>
          <w:p>
            <w:pPr>
              <w:spacing w:before="0" w:after="0"/>
            </w:pPr>
            <w:r>
              <w:t>Kommode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575762" name="019fcd4b-52b3-769d-85fa-bedba250a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6000" name="019fcd4b-52b3-769d-85fa-bedba250aba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172508" name="019fcd4b-81bd-7c51-9224-069bb7ba80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29064" name="019fcd4b-81bd-7c51-9224-069bb7ba80e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Hirzenweidstrasse 1, Zufikon 5621</w:t>
          </w:r>
        </w:p>
        <w:p>
          <w:pPr>
            <w:spacing w:before="0" w:after="0"/>
          </w:pPr>
          <w:r>
            <w:t>DN 1014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