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Bank Hauptstrasse 39, 8280 Kreuzlingen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5385817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4231190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