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4675863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802674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6886741" name="019fcbdc-0c66-76e2-a4d7-2a8fa0ece6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900719" name="019fcbdc-0c66-76e2-a4d7-2a8fa0ece6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6737844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366203" name="019fcbde-23a1-7128-b254-326ea1354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3770764" name="019fcbde-80d1-7f59-8f2b-7964e4bd6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689139" name="019fcbde-80d1-7f59-8f2b-7964e4bd6ed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