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Dachrandabschluss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Begonienstrasse 8, 8472 Seuzach</w:t>
          </w:r>
        </w:p>
        <w:p>
          <w:pPr>
            <w:spacing w:before="0" w:after="0"/>
          </w:pPr>
          <w:r>
            <w:t>1120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