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Begonienstrasse 8, 8472 Seuzach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1120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0952674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9445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