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542298" name="019fcc36-8771-7fab-8803-aa1e3afff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31677" name="019fcc36-8771-7fab-8803-aa1e3afffc5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344254" name="019fcc36-b813-7b29-9ae5-0cabd2d84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145021" name="019fcc36-b813-7b29-9ae5-0cabd2d84f5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905461" name="019fcc3e-1543-745a-aaf4-438779695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118964" name="019fcc3e-1543-745a-aaf4-43877969551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492111" name="019fcc3e-407d-7340-a6b4-783a03b781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129475" name="019fcc3e-407d-7340-a6b4-783a03b7819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Gang / Esszimmer / Treppenhaus 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046358" name="019fcc43-d7dc-7a3b-ba4a-91765eb1c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159804" name="019fcc43-d7dc-7a3b-ba4a-91765eb1c35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033463" name="019fcc43-ecf5-7ee4-ba95-828cd6fcb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611610" name="019fcc43-ecf5-7ee4-ba95-828cd6fcb4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Gang / Esszimmer / Treppenhaus 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146348" name="019fcc46-db4a-744d-a204-672fb5cd81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668676" name="019fcc46-db4a-744d-a204-672fb5cd810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852175" name="019fcc47-16f6-73d7-ae57-5c40545450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32418" name="019fcc47-16f6-73d7-ae57-5c405454506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168607" name="019fcc4b-7466-7cbc-8252-a7939e1505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388416" name="019fcc4b-7466-7cbc-8252-a7939e15056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5761558" name="019fcc4b-9a2a-7a3a-a53d-6aa12fe01a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234072" name="019fcc4b-9a2a-7a3a-a53d-6aa12fe01a5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Wohnzimmer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284886" name="019fcc4c-277c-714e-a5cf-b538a6184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012965" name="019fcc4c-277c-714e-a5cf-b538a6184e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857870" name="019fcc4c-4389-7c29-a716-352aff2b4d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95628" name="019fcc4c-4389-7c29-a716-352aff2b4d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822691" name="019fcc4f-e3c9-7c25-bf92-a6a328a45b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610577" name="019fcc4f-e3c9-7c25-bf92-a6a328a45b1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094580" name="019fcc4f-f881-76f4-998d-74acdea79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694064" name="019fcc4f-f881-76f4-998d-74acdea79b1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972812" name="019fcc57-9790-7b8f-a80f-8bb2c32816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840457" name="019fcc57-9790-7b8f-a80f-8bb2c328168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944154" name="019fcc5b-1ca4-72a4-8bdb-82e7301df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884589" name="019fcc5b-1ca4-72a4-8bdb-82e7301df0a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749687" name="019fcc5a-8e53-7f7c-b959-c1eda3cfd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400090" name="019fcc5a-8e53-7f7c-b959-c1eda3cfd07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143778" name="019fcc5a-c431-76eb-86f9-f99c08bc17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282704" name="019fcc5a-c431-76eb-86f9-f99c08bc176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733233" name="019fcc5e-6938-74bd-9d93-db71f6454f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353632" name="019fcc5e-6938-74bd-9d93-db71f6454f7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800217" name="019fcc5e-81f4-78a3-b2bc-3b277be87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358658" name="019fcc5e-81f4-78a3-b2bc-3b277be875b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921371" name="019fcc62-3419-7b7f-9867-c70bf695f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7685" name="019fcc62-3419-7b7f-9867-c70bf695f92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462957" name="019fcc62-4f12-7248-9b3e-8ff10d9222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064533" name="019fcc62-4f12-7248-9b3e-8ff10d9222e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994481" name="019fcc64-7cc9-750b-9375-05d3f6ff1e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223137" name="019fcc64-7cc9-750b-9375-05d3f6ff1ef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198349" name="019fcc64-a0e8-7b2d-a733-77287b34d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355417" name="019fcc64-a0e8-7b2d-a733-77287b34ddb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021880" name="019fcc66-3c70-765c-9d5e-69df2dfc5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226528" name="019fcc66-3c70-765c-9d5e-69df2dfc5f6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063772" name="019fcc66-65eb-781f-a978-900bdfada4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020751" name="019fcc66-65eb-781f-a978-900bdfada4b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</w:t>
            </w:r>
          </w:p>
          <w:p>
            <w:pPr>
              <w:spacing w:before="0" w:after="0"/>
            </w:pPr>
            <w:r>
              <w:t>EG 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06468" name="019fcc6a-f8aa-7d46-9624-261ca159f0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549313" name="019fcc6a-f8aa-7d46-9624-261ca159f03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995153" name="019fcc6b-1031-7926-bf25-43f6655b8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146357" name="019fcc6b-1031-7926-bf25-43f6655b8e5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Begonienstrasse 8, 8472 Seuzach</w:t>
          </w:r>
        </w:p>
        <w:p>
          <w:pPr>
            <w:spacing w:before="0" w:after="0"/>
          </w:pPr>
          <w:r>
            <w:t>1120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