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Bank Hauptstrasse 39,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028662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41903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