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9063870" name="019fcbda-91e9-76f1-834b-fd0f408591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7302009" name="019fcbda-91e9-76f1-834b-fd0f4085915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7308719" name="019fcbdc-0c66-76e2-a4d7-2a8fa0ece6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0281232" name="019fcbdc-0c66-76e2-a4d7-2a8fa0ece6a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5889047" name="019fcbde-23a1-7128-b254-326ea1354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0830903" name="019fcbde-23a1-7128-b254-326ea1354df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6111084" name="019fcbde-80d1-7f59-8f2b-7964e4bd6e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040799" name="019fcbde-80d1-7f59-8f2b-7964e4bd6ed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