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Churerweg 10, Maladers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1116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592431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9900324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