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Churerweg 10, Maladers</w:t>
          </w:r>
        </w:p>
        <w:p>
          <w:pPr>
            <w:spacing w:before="0" w:after="0"/>
          </w:pPr>
          <w:r>
            <w:t>1116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