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6138500" name="019fcbcb-e51a-7a85-91b5-1164ca342b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703275" name="019fcbcb-e51a-7a85-91b5-1164ca342b9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5225077" name="019fcbcb-f1c3-7925-9611-4a2644fac8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734915" name="019fcbcb-f1c3-7925-9611-4a2644fac8d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6187787" name="019fcbcc-ba47-76f8-be5d-fdd642b48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174279" name="019fcbcc-ba47-76f8-be5d-fdd642b48a6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9696396" name="019fcbcc-c9b1-7ea7-9c02-c2a2c06fdb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202339" name="019fcbcc-c9b1-7ea7-9c02-c2a2c06fdbf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0761479" name="019fcbcd-3538-7015-a45e-ed882a59b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903606" name="019fcbcd-3538-7015-a45e-ed882a59b88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7691454" name="019fcbcd-4d38-70b7-b5eb-c5475beb10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205722" name="019fcbcd-4d38-70b7-b5eb-c5475beb10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5596048" name="019fcbce-3676-7c63-8949-cd494e6131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585682" name="019fcbce-3676-7c63-8949-cd494e61318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6406767" name="019fcbce-5583-7f48-ad48-53b0b3bccb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623017" name="019fcbce-5583-7f48-ad48-53b0b3bccb8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689466" name="019fcbcf-06a9-7e9e-b1e9-676b74874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259445" name="019fcbcf-06a9-7e9e-b1e9-676b74874ad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1497738" name="019fcbcf-2837-72aa-9094-3f9140fa42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174308" name="019fcbcf-2837-72aa-9094-3f9140fa425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Nasszelle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9009425" name="019fcbd0-36d0-7938-9f39-9dd07aa93f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686886" name="019fcbd0-36d0-7938-9f39-9dd07aa93fd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6106829" name="019fcbd0-8460-7d7f-8e6d-7551ba8a1f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737393" name="019fcbd0-8460-7d7f-8e6d-7551ba8a1f5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Nasszelle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3603958" name="019fcbd1-1aec-765a-b0eb-a38891a11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440171" name="019fcbd1-1aec-765a-b0eb-a38891a112a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0567342" name="019fcbd2-8635-78d7-915e-96a6d40e0e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569391" name="019fcbd2-8635-78d7-915e-96a6d40e0e5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Nasszelle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8160401" name="019fcbd1-c70b-7458-933d-1c79f9bd7b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985026" name="019fcbd1-c70b-7458-933d-1c79f9bd7b3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3330025" name="019fcbd1-f4c3-7342-8a3c-19168787be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953907" name="019fcbd1-f4c3-7342-8a3c-19168787bea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Abdichtungsbahn </w:t>
            </w:r>
          </w:p>
          <w:p>
            <w:pPr>
              <w:spacing w:before="0" w:after="0"/>
            </w:pPr>
            <w:r>
              <w:t>Aussenwände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801329" name="019fcbef-e729-7a48-a39c-4c5100d13c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112874" name="019fcbef-e729-7a48-a39c-4c5100d13cc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1398439" name="019fcbf0-1340-75c1-ab7d-b75b7035b9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729325" name="019fcbf0-1340-75c1-ab7d-b75b7035b91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5700552" name="019fcc0d-761d-7a1d-97bc-2ab76d78cb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222044" name="019fcc0d-761d-7a1d-97bc-2ab76d78cb2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6821196" name="019fcc0d-a248-76f7-b557-1964c0d11a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688425" name="019fcc0d-a248-76f7-b557-1964c0d11a5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6141116" name="019fcc10-0dd3-7345-a62e-c52e27a6db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141207" name="019fcc10-0dd3-7345-a62e-c52e27a6db9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8870493" name="019fcc10-2e30-7760-8d61-f0fb983127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433778" name="019fcc10-2e30-7760-8d61-f0fb983127b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5394411" name="019fcc10-d529-7045-acc5-eebe00652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271577" name="019fcc10-d529-7045-acc5-eebe0065299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2451468" name="019fcc10-ef60-7581-a6ae-21498de589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639697" name="019fcc10-ef60-7581-a6ae-21498de5899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6443710" name="019fcc16-f4cc-7d29-ab2c-b72cd4f5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684905" name="019fcc16-f4cc-7d29-ab2c-b72cd4f5304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9989474" name="019fcc17-0427-7403-bee5-77ec4f045f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341875" name="019fcc17-0427-7403-bee5-77ec4f045f8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2206056" name="019fcc17-a9f8-7c06-9464-98cd1934a1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058769" name="019fcc17-a9f8-7c06-9464-98cd1934a1c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8024200" name="019fcc17-b917-7b84-877b-80db1dc3e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298088" name="019fcc17-b917-7b84-877b-80db1dc3e3b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Brandschutzplatte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0621884" name="019fcc19-22ee-7fb2-9cb4-c961ab4cf5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65258" name="019fcc19-22ee-7fb2-9cb4-c961ab4cf51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2512434" name="019fcc19-48c7-76c9-9852-46f6ca70f9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710279" name="019fcc19-48c7-76c9-9852-46f6ca70f91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5064361" name="019fcc1a-6025-7b1b-bdfc-82775b5de9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354831" name="019fcc1a-6025-7b1b-bdfc-82775b5de9e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8343209" name="019fcc1a-fee3-7a38-8e3a-f5610378e9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467696" name="019fcc1a-fee3-7a38-8e3a-f5610378e9a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1414995" name="019fcc1b-ea4f-7c0e-b3d9-ca4a8e3644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822131" name="019fcc1b-ea4f-7c0e-b3d9-ca4a8e36448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3281267" name="019fcc1b-fad5-7d68-9d46-febe81d5e4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418858" name="019fcc1b-fad5-7d68-9d46-febe81d5e4f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1650766" name="019fcc1f-3607-75f9-8032-1f78aed19c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893519" name="019fcc1f-3607-75f9-8032-1f78aed19c4b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8710048" name="019fcc1f-568d-7046-9c2b-069c7af9db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970410" name="019fcc1f-568d-7046-9c2b-069c7af9db0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448057" name="019fcc3f-c592-7cbb-b189-395222dfe2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340340" name="019fcc3f-c592-7cbb-b189-395222dfe2f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1857716" name="019fcc3f-d47f-7d2c-a241-ddd68ba6f4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876853" name="019fcc3f-d47f-7d2c-a241-ddd68ba6f4d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2652277" name="019fcc43-6852-7684-9b15-5527c4d6e4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120958" name="019fcc43-6852-7684-9b15-5527c4d6e45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0773548" name="019fcc43-812a-7b2d-86bf-0fb9f0de00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640156" name="019fcc43-812a-7b2d-86bf-0fb9f0de003a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Churerweg 10, Maladers</w:t>
          </w:r>
        </w:p>
        <w:p>
          <w:pPr>
            <w:spacing w:before="0" w:after="0"/>
          </w:pPr>
          <w:r>
            <w:t>1116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