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Cusion Vinyl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Gehrenstrasse 1, 8717 Benken</w:t>
          </w:r>
        </w:p>
        <w:p>
          <w:pPr>
            <w:spacing w:before="0" w:after="0"/>
          </w:pPr>
          <w:r>
            <w:t>1112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