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Gehrenstrasse 1, 8717 Benken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976938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309357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