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074377" name="019fb1f5-0074-77ec-bbd4-38623843c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699488" name="019fb1f5-0074-77ec-bbd4-38623843c41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379561" name="019fb1f5-0e84-71e5-93ec-483714256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884695" name="019fb1f5-0e84-71e5-93ec-483714256a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686913" name="019fb1f7-5d00-7576-b942-6a1601343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13532" name="019fb1f7-5d00-7576-b942-6a16013439b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362048" name="019fb1f7-8176-7bad-8f95-a24dd79943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95217" name="019fb1f7-8176-7bad-8f95-a24dd79943b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475497" name="019fb1fc-feeb-77e0-8924-986c33b87a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493785" name="019fb1fc-feeb-77e0-8924-986c33b87ae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300562" name="019fb1fd-1131-7712-a363-e02affe5b9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955436" name="019fb1fd-1131-7712-a363-e02affe5b90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49061" name="019fb1fd-7ca8-7887-85b7-173cdf58b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559812" name="019fb1fd-7ca8-7887-85b7-173cdf58b1b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387972" name="019fb1fd-92b4-7627-9c90-3e61c29fe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904416" name="019fb1fd-92b4-7627-9c90-3e61c29fecd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792350" name="019fb202-cc5e-7a0a-8747-3973728430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686319" name="019fb202-cc5e-7a0a-8747-3973728430f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306059" name="019fb202-f12e-72b6-b094-adbf3fcb1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704477" name="019fb202-f12e-72b6-b094-adbf3fcb162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284479" name="019fb205-1a2d-760c-a497-f14f88015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462693" name="019fb205-1a2d-760c-a497-f14f880153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336179" name="019fb205-3245-7138-8a88-8342fd92f6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124243" name="019fb205-3245-7138-8a88-8342fd92f6d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251593" name="019fb205-a38a-77a3-a85d-fec0ec1934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255128" name="019fb205-a38a-77a3-a85d-fec0ec1934f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382156" name="019fb205-ba23-7df3-9525-90649b00bb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242318" name="019fb205-ba23-7df3-9525-90649b00bb0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543347" name="019fb207-e1b7-7b0d-89a0-c3bc73cbaf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072918" name="019fb207-e1b7-7b0d-89a0-c3bc73cbaff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566321" name="019fb207-f62f-7637-bdfe-13412d4528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097209" name="019fb207-f62f-7637-bdfe-13412d45284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713122" name="019fb208-44f7-796a-a5b3-ffd0506f5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553178" name="019fb208-44f7-796a-a5b3-ffd0506f53d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845174" name="019fb208-74dd-75b8-a071-b29a51c338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441731" name="019fb208-74dd-75b8-a071-b29a51c338b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339873" name="019fb20e-db12-7ff7-9b9c-571b6dccf5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093375" name="019fb20e-db12-7ff7-9b9c-571b6dccf50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725037" name="019fb20e-f2aa-7419-924a-d016e4bb80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368798" name="019fb20e-f2aa-7419-924a-d016e4bb809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8861373" name="019fb20f-659c-78ed-8eef-e7116d41e1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52624" name="019fb20f-659c-78ed-8eef-e7116d41e11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511829" name="019fb20f-7522-757c-9cb1-f1d39f3358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309476" name="019fb20f-7522-757c-9cb1-f1d39f33581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624064" name="019fb20f-c879-7df1-a4e9-a05a038770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515194" name="019fb20f-c879-7df1-a4e9-a05a0387708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986400" name="019fb20f-e052-7473-b366-f876d76b44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217684" name="019fb20f-e052-7473-b366-f876d76b44f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5802120" name="019fb217-841f-7f69-a454-7a3b84af4d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818915" name="019fb217-841f-7f69-a454-7a3b84af4d7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304864" name="019fb217-a8dc-75a7-a8c3-82288330cb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109563" name="019fb217-a8dc-75a7-a8c3-82288330cbd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5456259" name="019fb218-30da-7e62-aec1-9ddf1e5c75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397587" name="019fb218-30da-7e62-aec1-9ddf1e5c75e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776269" name="019fb218-5df4-7f7d-87ab-f76929cf8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732142" name="019fb218-5df4-7f7d-87ab-f76929cf822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165321" name="019fb218-bc8f-7aaf-8e7a-e69c1cd0ee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931728" name="019fb218-bc8f-7aaf-8e7a-e69c1cd0ee2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81045" name="019fb218-d94e-71e1-8b7b-be491aec9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912691" name="019fb218-d94e-71e1-8b7b-be491aec9b5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52565" name="019fb219-297a-7d37-bcbe-e7cd4ebaf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020873" name="019fb219-297a-7d37-bcbe-e7cd4ebaf1e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68320" name="019fb219-4328-7013-8446-4b71a2156f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138432" name="019fb219-4328-7013-8446-4b71a2156f7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756065" name="019fb219-a39c-76b4-a49d-07ddf07b3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584040" name="019fb219-a39c-76b4-a49d-07ddf07b379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989791" name="019fb219-b47d-71f4-a0b2-75559e657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021083" name="019fb219-b47d-71f4-a0b2-75559e65779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6675550" name="019fb21b-9b40-7ee5-b64a-6cf784bb21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551882" name="019fb21b-9b40-7ee5-b64a-6cf784bb214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6455377" name="019fb21b-b416-7f29-8248-d7b8162d62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329760" name="019fb21b-b416-7f29-8248-d7b8162d623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556941" name="019fb221-935a-7a51-9169-e2650f8ff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980555" name="019fb221-935a-7a51-9169-e2650f8ff1f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974546" name="019fb221-ab64-7ca1-924c-6b0356150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081697" name="019fb221-ab64-7ca1-924c-6b0356150a3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57597" name="019fb224-3311-728e-ad04-a5c32d50a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189946" name="019fb224-3311-728e-ad04-a5c32d50a93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038560" name="019fb224-6ecc-7eee-aa46-e7cfb88d38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608872" name="019fb224-6ecc-7eee-aa46-e7cfb88d384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/ Holzlager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25798305" name="019fb224-db59-7102-b371-fc68809e76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561772" name="019fb224-db59-7102-b371-fc68809e769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2566379" name="019fb225-0519-7386-9a43-99470c6a4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565783" name="019fb225-0519-7386-9a43-99470c6a447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Gehrenstrasse 1, 8717 Benken</w:t>
          </w:r>
        </w:p>
        <w:p>
          <w:pPr>
            <w:spacing w:before="0" w:after="0"/>
          </w:pPr>
          <w:r>
            <w:t>1112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