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Rigistrasse 3, 5430 Wettingen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1019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2771955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9347517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