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8218055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269559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49194" name="019fc6ca-58e2-7007-b398-cdbf5568f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32334" name="019fc6ca-58e2-7007-b398-cdbf5568f6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6151220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837884" name="019fc6cb-7272-776b-97ce-03937e5b57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908657" name="019fc6cc-1ba6-7767-a593-be9cb67c0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810055" name="019fc6cc-1ba6-7767-a593-be9cb67c0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64969795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485399" name="019fc6cd-1f20-799e-9da8-ca545268349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294809" name="019fc6cd-4df9-71a4-83b3-f6571c57e7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66477" name="019fc6cd-4df9-71a4-83b3-f6571c57e7d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1982004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315346" name="019fc6ce-214f-73bf-99ef-4db68bb397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395445" name="019fc6ce-53bd-7e9e-9fbf-31f25723d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220046" name="019fc6ce-53bd-7e9e-9fbf-31f25723d9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170409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34053" name="019fc6cf-272c-75cd-9359-82319b9cbb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1687896" name="019fc6cf-5506-7353-a088-d47c5dc021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492070" name="019fc6cf-5506-7353-a088-d47c5dc021b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7560645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109380" name="019fc6d0-66a1-74d1-9d15-523dede53bc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021976" name="019fc6d0-b837-7205-9f90-050829aaf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24934" name="019fc6d0-b837-7205-9f90-050829aafe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99855711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09714" name="019fc6d1-bdf7-70d4-a044-b338d2d5e7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550046" name="019fc6d1-f943-7cd2-898a-7526de4f83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76272" name="019fc6d1-f943-7cd2-898a-7526de4f83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5511267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185267" name="019fc6d2-5eb2-7093-a8f2-acc1514dc0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488781" name="019fc6d2-7fa4-76c5-9107-c0efbf643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823903" name="019fc6d2-7fa4-76c5-9107-c0efbf64341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Oberbelag 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123781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49311" name="019fc6d3-6e1e-7cb4-a177-09e38c045b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724941" name="019fc6d3-959c-7367-941f-eb3953d6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185475" name="019fc6d3-959c-7367-941f-eb3953d6e2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Unterbelag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723555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436498" name="019fc6d5-489c-7c53-89af-48ed845444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559731" name="019fc6d5-82af-789c-bf83-30575133e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706921" name="019fc6d5-82af-789c-bf83-30575133e9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7768183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30240" name="019fc6d6-7d65-7d25-bc04-46ae5b2ca8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598671" name="019fc6d6-9d69-7a36-92cc-45219f8c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646426" name="019fc6d6-9d69-7a36-92cc-45219f8ca4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15206901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95430" name="019fc6d7-582b-7406-b210-a000b0d046e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24221649" name="019fc6d7-cb83-7030-b087-ccb9d7a61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136986" name="019fc6d7-cb83-7030-b087-ccb9d7a61b9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710983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669723" name="019fc6d8-17bc-7c2f-9070-e672b97222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289432" name="019fc6d8-7614-716f-9478-53e2ee352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505712" name="019fc6d8-7614-716f-9478-53e2ee35275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1668323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770886" name="019fc6db-0608-7ec1-b92a-df253a14417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72896025" name="019fc6db-4fd9-7015-9653-cfbef6b7e4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877638" name="019fc6db-4fd9-7015-9653-cfbef6b7e4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7925957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02153" name="019fc6db-f5c8-7d93-b7cc-7d9f17b61c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36616552" name="019fc6dc-5245-767a-806d-38821205c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470694" name="019fc6dc-5245-767a-806d-38821205c33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36185"/>
                  <wp:effectExtent l="0" t="0" r="0" b="0"/>
                  <wp:docPr id="1941560526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18363" name="019fc737-d4b0-7c18-bdee-167e47e318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3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560499558" name="019fc737-e892-791d-b010-96f660c34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7492" name="019fc737-e892-791d-b010-96f660c347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9084281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50068" name="019fc6dd-9bb6-75ba-a946-0661a05d1c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58024" name="019fc6dd-c35a-75f1-aaa7-529ff50a3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05403" name="019fc6dd-c35a-75f1-aaa7-529ff50a32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593526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253793" name="019fc6de-7656-7b4c-9e98-57da12a7cf5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813951" name="019fc6de-af74-78e1-83fa-b918d4493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955983" name="019fc6de-af74-78e1-83fa-b918d4493b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3566757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19543" name="019fc6df-719a-74bd-afcc-93bc2f00f8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933705" name="019fc6df-a912-7806-a5ed-30cfecc514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996594" name="019fc6df-a912-7806-a5ed-30cfecc514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791739"/>
                  <wp:effectExtent l="0" t="0" r="0" b="0"/>
                  <wp:docPr id="1021534192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992548" name="019fc740-06d1-76ba-8d0e-6e085cd1fce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9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998612" name="019fc6e0-2d35-7d57-8cf7-1e1bc869d0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515970" name="019fc6e0-2d35-7d57-8cf7-1e1bc869d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