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Tutilostrasse 11d, 9011 St. Gallen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169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7819479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9679095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