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r="http://schemas.openxmlformats.org/officeDocument/2006/relationships" xmlns:w15="http://schemas.microsoft.com/office/word/2012/wordml" xmlns:w14="http://schemas.microsoft.com/office/word/2010/wordml" xmlns:a="http://schemas.openxmlformats.org/drawingml/2006/main" xmlns:a14="http://schemas.microsoft.com/office/drawing/2010/main" xmlns:wp="http://schemas.openxmlformats.org/drawingml/2006/wordprocessingDrawing" xmlns:wp14="http://schemas.microsoft.com/office/word/2010/wordprocessingDrawing" xmlns:m="http://schemas.openxmlformats.org/officeDocument/2006/math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1 on Windows Server 2022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62509762" name="b4b63810-eaac-11ef-bcbe-ef4daa803ae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99959203" name="b4b63810-eaac-11ef-bcbe-ef4daa803ae1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70646232" name="bd1fb120-eaac-11ef-be2b-99f98636e4b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41559801" name="bd1fb120-eaac-11ef-be2b-99f98636e4b0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/ Wohnzimmer / Gang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96555007" name="d55f93e0-eaac-11ef-9814-e7e48d36729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30285834" name="d55f93e0-eaac-11ef-9814-e7e48d36729b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9941859" name="dc04eec0-eaac-11ef-9b07-8b238b6e603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12488478" name="dc04eec0-eaac-11ef-9b07-8b238b6e6032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/ Wohnzimmer / Gang / WC / Bad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72284399" name="4e3b36c0-eaad-11ef-b751-1b2e48bd552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00618283" name="4e3b36c0-eaad-11ef-b751-1b2e48bd5525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54895309" name="57bb4ff0-eaad-11ef-a787-2f37a850ae8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29503134" name="57bb4ff0-eaad-11ef-a787-2f37a850ae8c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37093731" name="af8c1610-eaad-11ef-89bc-1705158eb4f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71871854" name="af8c1610-eaad-11ef-89bc-1705158eb4fa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49264574" name="b5218790-eaad-11ef-920e-bf0a10aafde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51577965" name="b5218790-eaad-11ef-920e-bf0a10aafde9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80429685" name="c43febe0-eaad-11ef-a2cf-018de5d7c82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22049347" name="c43febe0-eaad-11ef-a2cf-018de5d7c829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31451212" name="cab38860-eaad-11ef-8365-b91e89543b3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49128522" name="cab38860-eaad-11ef-8365-b91e89543b33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29506262" name="e7c42d10-eaad-11ef-ab1b-f5a5d2698c9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34062091" name="e7c42d10-eaad-11ef-ab1b-f5a5d2698c99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13778586" name="ecc10810-eaad-11ef-8382-4580fc08bce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57764022" name="ecc10810-eaad-11ef-8382-4580fc08bced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57599811" name="02e70b80-eaae-11ef-8db1-23f8a008fa1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17583782" name="02e70b80-eaae-11ef-8db1-23f8a008fa18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74915995" name="0b2f40f0-eaae-11ef-b155-d36cbeddab0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20739472" name="0b2f40f0-eaae-11ef-b155-d36cbeddab04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65093142" name="1da1d950-eaae-11ef-af1b-b7035180b5b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21806234" name="1da1d950-eaae-11ef-af1b-b7035180b5b9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7353844" name="23651190-eaae-11ef-9330-67b8d8f0965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66833230" name="23651190-eaae-11ef-9330-67b8d8f09655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42332409" name="de0683c0-eaaf-11ef-995f-873bf930db8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79650268" name="de0683c0-eaaf-11ef-995f-873bf930db85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6062976" name="e595c970-eaaf-11ef-9772-e3b530575d0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27901914" name="e595c970-eaaf-11ef-9772-e3b530575d07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93618613" name="2a442f30-eab0-11ef-9322-29d77569939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39584575" name="2a442f30-eab0-11ef-9322-29d77569939e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00680685" name="2ea873b0-eab0-11ef-905e-2ba63764527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74982150" name="2ea873b0-eab0-11ef-905e-2ba637645271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VM-12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30966568" name="3dbf8500-eab0-11ef-b8ba-2318c72fc2f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2305654" name="3dbf8500-eab0-11ef-b8ba-2318c72fc2f6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65537283" name="45b94c50-eab0-11ef-a585-b949347e78b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15212206" name="45b94c50-eab0-11ef-a585-b949347e78b1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VM-13</w:t>
            </w:r>
          </w:p>
          <w:p>
            <w:pPr>
              <w:spacing w:before="0" w:after="0"/>
            </w:pPr>
            <w:r>
              <w:t>Putz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82181717" name="5eea93f0-eab0-11ef-bb35-67defec2221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58936007" name="5eea93f0-eab0-11ef-bb35-67defec2221f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6733061" name="66d73be0-eab0-11ef-a917-b760e39dad5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17697129" name="66d73be0-eab0-11ef-a917-b760e39dad59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VM-14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57855894" name="73de58f0-eab0-11ef-bcb2-f9b00ac30b0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51450191" name="73de58f0-eab0-11ef-bcb2-f9b00ac30b02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54798256" name="795fcd40-eab0-11ef-bbd7-6f24bf42a9a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99592171" name="795fcd40-eab0-11ef-bbd7-6f24bf42a9a1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/ Treppenhaus </w:t>
            </w:r>
          </w:p>
          <w:p>
            <w:pPr>
              <w:spacing w:before="0" w:after="0"/>
            </w:pPr>
            <w:r>
              <w:t>EG / 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VM-15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06643436" name="545d65a0-eab2-11ef-87fe-5308d46a0c4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98060780" name="545d65a0-eab2-11ef-87fe-5308d46a0c48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56164448" name="5826a2a0-eab2-11ef-bb37-e94b352a1a1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28875002" name="5826a2a0-eab2-11ef-bb37-e94b352a1a18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Waschküche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VM-16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17072759" name="73d79040-eab2-11ef-b09c-0d6130574e9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90556362" name="73d79040-eab2-11ef-b09c-0d6130574e9e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50608594" name="7a5abd20-eab2-11ef-a335-8d008fb8544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84125451" name="7a5abd20-eab2-11ef-a335-8d008fb85445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Waschküche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VM-17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92737025" name="8b48ff70-eab2-11ef-a1b3-6bedda55b6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51575437" name="8b48ff70-eab2-11ef-a1b3-6bedda55b68e.jpg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96594692" name="9400e6a0-eab2-11ef-ba75-9940d2390e3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06985081" name="9400e6a0-eab2-11ef-ba75-9940d2390e34.jpg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Waschküche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VM-18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9335860" name="a3dca780-eab2-11ef-bf0a-8784d31f3ee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35824408" name="a3dca780-eab2-11ef-bf0a-8784d31f3ee2.jpg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1656121" name="a9e414b0-eab2-11ef-8b53-299a1e5d2a0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5019617" name="a9e414b0-eab2-11ef-8b53-299a1e5d2a00.jpg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Dusche / WC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VM-19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64445676" name="bdeaba90-eab2-11ef-aa08-05e2bdce27c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65613304" name="bdeaba90-eab2-11ef-aa08-05e2bdce27c3.jpg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94607129" name="c39c1880-eab2-11ef-b1ba-7510fb64bc2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66372124" name="c39c1880-eab2-11ef-b1ba-7510fb64bc2d.jpg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Hobbyraum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VM-20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71476007" name="e2ac5dc0-eab2-11ef-b498-0b00e725150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10023537" name="e2ac5dc0-eab2-11ef-b498-0b00e725150f.jpg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43084020" name="e8695470-eab2-11ef-918e-b90587e96d2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30439514" name="e8695470-eab2-11ef-918e-b90587e96d2b.jpg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Hobbyraum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VM-21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28033305" name="05f03a90-eab3-11ef-9afc-3f1357ba73c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6557858" name="05f03a90-eab3-11ef-9afc-3f1357ba73ce.jpg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33248807" name="10a29230-eab3-11ef-bbdc-c366191cc7d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50457815" name="10a29230-eab3-11ef-bbdc-c366191cc7d9.jpg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Alle Schlafzimmer / Gang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VM-22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52835805" name="3c59fa30-eab3-11ef-a9e6-efa53cf01d5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61009751" name="3c59fa30-eab3-11ef-a9e6-efa53cf01d53.jpg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593111" name="49479bd0-eab3-11ef-a906-b3bfdd672b2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90426813" name="49479bd0-eab3-11ef-a906-b3bfdd672b29.jpg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VM-24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07697733" name="f117ddd0-f039-11ef-a183-bd5e6d2af70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40472299" name="f117ddd0-f039-11ef-a183-bd5e6d2af70e.jpg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11497562" name="f5bcadc0-f039-11ef-b689-1d3f414d6d2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15397527" name="f5bcadc0-f039-11ef-b689-1d3f414d6d2f.jpg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48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r="http://schemas.openxmlformats.org/officeDocument/2006/relationships" xmlns:w15="http://schemas.microsoft.com/office/word/2012/wordml" xmlns:w14="http://schemas.microsoft.com/office/word/2010/wordml" xmlns:a="http://schemas.openxmlformats.org/drawingml/2006/main" xmlns:a14="http://schemas.microsoft.com/office/drawing/2010/main" xmlns:wp="http://schemas.openxmlformats.org/drawingml/2006/wordprocessingDrawing" xmlns:wp14="http://schemas.microsoft.com/office/word/2010/wordprocessingDrawing" xmlns:m="http://schemas.openxmlformats.org/officeDocument/2006/math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r="http://schemas.openxmlformats.org/officeDocument/2006/relationships" xmlns:w15="http://schemas.microsoft.com/office/word/2012/wordml" xmlns:w14="http://schemas.microsoft.com/office/word/2010/wordml" xmlns:a="http://schemas.openxmlformats.org/drawingml/2006/main" xmlns:a14="http://schemas.microsoft.com/office/drawing/2010/main" xmlns:wp="http://schemas.openxmlformats.org/drawingml/2006/wordprocessingDrawing" xmlns:wp14="http://schemas.microsoft.com/office/word/2010/wordprocessingDrawing" xmlns:m="http://schemas.openxmlformats.org/officeDocument/2006/math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Tutilostrasse 11d, 9011 St. Gallen </w:t>
          </w:r>
        </w:p>
        <w:p>
          <w:pPr>
            <w:spacing w:before="0" w:after="0"/>
          </w:pPr>
          <w:r>
            <w:t>169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r="http://schemas.openxmlformats.org/officeDocument/2006/relationships" xmlns:w15="http://schemas.microsoft.com/office/word/2012/wordml" xmlns:w14="http://schemas.microsoft.com/office/word/2010/wordml" xmlns:a="http://schemas.openxmlformats.org/drawingml/2006/main" xmlns:a14="http://schemas.microsoft.com/office/drawing/2010/main" xmlns:wp="http://schemas.openxmlformats.org/drawingml/2006/wordprocessingDrawing" xmlns:wp14="http://schemas.microsoft.com/office/word/2010/wordprocessingDrawing" xmlns:m="http://schemas.openxmlformats.org/officeDocument/2006/math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r="http://schemas.openxmlformats.org/officeDocument/2006/relationships" xmlns:w15="http://schemas.microsoft.com/office/word/2012/wordml" xmlns:w14="http://schemas.microsoft.com/office/word/2010/wordml" xmlns:a="http://schemas.openxmlformats.org/drawingml/2006/main" xmlns:a14="http://schemas.microsoft.com/office/drawing/2010/main" xmlns:wp="http://schemas.openxmlformats.org/drawingml/2006/wordprocessingDrawing" xmlns:wp14="http://schemas.microsoft.com/office/word/2010/wordprocessingDrawing" xmlns:m="http://schemas.openxmlformats.org/officeDocument/2006/math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media/document_image_rId44.jpeg" Type="http://schemas.openxmlformats.org/officeDocument/2006/relationships/image" Id="rId44"/>
    <Relationship Target="media/document_image_rId45.jpeg" Type="http://schemas.openxmlformats.org/officeDocument/2006/relationships/image" Id="rId45"/>
    <Relationship Target="media/document_image_rId46.jpeg" Type="http://schemas.openxmlformats.org/officeDocument/2006/relationships/image" Id="rId46"/>
    <Relationship Target="media/document_image_rId47.jpeg" Type="http://schemas.openxmlformats.org/officeDocument/2006/relationships/image" Id="rId47"/>
    <Relationship Target="footer.xml" Type="http://schemas.openxmlformats.org/officeDocument/2006/relationships/footer" Id="rId48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