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Schule Meiliwiese, Gemeindehausstrasse, Hinwil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2711069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5225566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