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Ost WC Knaben/ Mädchen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5378450" name="019f8db5-9d15-7085-893a-f6c53941fe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529639" name="019f8db5-9d15-7085-893a-f6c53941feb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3940518" name="019f8db5-c4d0-7125-9592-832b1b9c2f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296895" name="019f8db5-c4d0-7125-9592-832b1b9c2ff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Ost WC Knaben/ Mädchen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3458408" name="019f8db5-f381-7824-b1b5-999e8bfd98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429321" name="019f8db5-f381-7824-b1b5-999e8bfd988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8454722" name="019f8db6-0fa5-7606-b6e7-7254dc66c0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125312" name="019f8db6-0fa5-7606-b6e7-7254dc66c07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Ost WC Knaben/ Mädchen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8486733" name="019f8db6-8357-7e70-9a65-e2a654a352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0501862" name="019f8db6-8357-7e70-9a65-e2a654a3529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8668378" name="019f8db6-a6ec-7288-a3ed-fd4fb8befa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674530" name="019f8db6-a6ec-7288-a3ed-fd4fb8befac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Ost WC Knaben/ Mädchen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3703143" name="019f8db6-e9a4-761a-a52c-6441e3e464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49337" name="019f8db6-e9a4-761a-a52c-6441e3e464e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2874306" name="019f8db6-fdee-72bb-975f-79c4b81f19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373651" name="019f8db6-fdee-72bb-975f-79c4b81f19f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West  WC Knaben/ Mädchen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8722369" name="019f8dc0-d70f-7290-899d-6edfbed2fd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004509" name="019f8dc0-d70f-7290-899d-6edfbed2fd4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5401356" name="019f8dc1-0a75-7fb4-81a3-a37d849a5c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885702" name="019f8dc1-0a75-7fb4-81a3-a37d849a5ce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West  WC Knaben/ Mädchen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1605160" name="019f8dc1-31a7-7402-9bf7-5195b5ed4c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923356" name="019f8dc1-31a7-7402-9bf7-5195b5ed4c0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6627191" name="019f8dc1-4344-79e6-b789-6b6ba7fd08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734994" name="019f8dc1-4344-79e6-b789-6b6ba7fd08b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West  WC Knaben/ Mädchen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4875686" name="019f8dc1-941e-7436-8ef6-8b92864b08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933414" name="019f8dc1-941e-7436-8ef6-8b92864b088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1742326" name="019f8dc1-b1bc-77e5-8492-81b4068ceb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704826" name="019f8dc1-b1bc-77e5-8492-81b4068cebc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West  WC Knaben/ Mädchen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4947224" name="019f8dc2-02da-739f-aec6-6b444c94fb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739101" name="019f8dc2-02da-739f-aec6-6b444c94fba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0107352" name="019f8dc2-21ac-72db-bd36-dd350d580a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164807" name="019f8dc2-21ac-72db-bd36-dd350d580ac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West  WC beeinträchtigt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7211502" name="019f8dca-0995-77c1-82c1-9273a267a3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913805" name="019f8dca-0995-77c1-82c1-9273a267a38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1557400" name="019f8dca-1fc6-7cdd-bdbb-f422ab5c76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814930" name="019f8dca-1fc6-7cdd-bdbb-f422ab5c769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West  WC beeinträchtigt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6352383" name="019f8dcb-097e-73e6-8684-ac4f5f77b4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384249" name="019f8dcb-097e-73e6-8684-ac4f5f77b42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325315" name="019f8dcb-2494-7cea-95a3-cce516a3ae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067166" name="019f8dcb-2494-7cea-95a3-cce516a3aec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Schule Meiliwiese, Gemeindehausstrasse, Hinwil</w:t>
          </w:r>
        </w:p>
        <w:p>
          <w:pPr>
            <w:spacing w:before="0" w:after="0"/>
          </w:pPr>
          <w:r>
            <w:t>1091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