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Galtbergstrasse 10A, 8625 Gossau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1100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476121682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912017224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