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467018" name="019f92fc-30fd-79d5-a667-27bfe7d0b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401664" name="019f92fc-30fd-79d5-a667-27bfe7d0bb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611711" name="019f92fc-e701-7186-99e6-601304683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61623" name="019f92fc-e701-7186-99e6-6013046831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Heizkörperniesche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Heizkörperniesche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883736" name="019f92fd-855a-7c65-a7d5-65f0432a4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83645" name="019f92fd-855a-7c65-a7d5-65f0432a43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725876" name="019f92fd-b4e6-7c78-b198-52c81dd7e2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975528" name="019f92fd-b4e6-7c78-b198-52c81dd7e2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256957" name="019f9305-debf-7c6b-9d1c-efbf61c4b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043589" name="019f9305-debf-7c6b-9d1c-efbf61c4b80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657745" name="019f9306-1895-7edb-8a98-0d6cecc2c8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24584" name="019f9306-1895-7edb-8a98-0d6cecc2c8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025869" name="019f9306-b317-7103-ad91-91442f10d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837061" name="019f9306-b317-7103-ad91-91442f10d6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540569" name="019f9306-d0ca-79f6-a33b-ffda960a7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948974" name="019f9306-d0ca-79f6-a33b-ffda960a7c2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898041" name="019f9307-490e-7f3b-aef8-1ee2013f3f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21724" name="019f9307-490e-7f3b-aef8-1ee2013f3f4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185293" name="019f9307-70cc-7e44-928d-6da6651166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263278" name="019f9307-70cc-7e44-928d-6da66511668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9769273" name="019f9307-dd47-7df0-bc14-b0b723c66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187127" name="019f9307-dd47-7df0-bc14-b0b723c66a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416806" name="019f9307-fdfc-7f75-872c-acbfb5ccb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90635" name="019f9307-fdfc-7f75-872c-acbfb5ccb7f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831892" name="019f930d-4f72-75df-a518-72345cf2a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584155" name="019f930d-4f72-75df-a518-72345cf2a5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719278" name="019f930d-6d34-747e-b56e-113cb1cee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78825" name="019f930d-6d34-747e-b56e-113cb1cee16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633615" name="019f930d-d235-7583-b716-d1581cda7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01570" name="019f930d-d235-7583-b716-d1581cda78d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488379" name="019f930d-eb3b-72d6-bffb-ed206f4ea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572639" name="019f930d-eb3b-72d6-bffb-ed206f4ea1f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Galtbergstrasse 10A, 8625 Gossau</w:t>
          </w:r>
        </w:p>
        <w:p>
          <w:pPr>
            <w:spacing w:before="0" w:after="0"/>
          </w:pPr>
          <w:r>
            <w:t>1100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