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Lochweg 26, 5033 Buchs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924476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668553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