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Ruggenstrasse 44, Birmensdorf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1107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44094513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66236149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