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Ruggenstrasse 44, Birmensdorf</w:t>
          </w:r>
        </w:p>
        <w:p>
          <w:pPr>
            <w:spacing w:before="0" w:after="0"/>
          </w:pPr>
          <w:r>
            <w:t>1107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