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271895" name="019fa8aa-bbef-7e7a-bfe1-0f7b067fd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927127" name="019fa8aa-bbef-7e7a-bfe1-0f7b067fd0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380058" name="019fa8aa-d05d-70cd-8a25-0ec29fef9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075569" name="019fa8aa-d05d-70cd-8a25-0ec29fef9db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/ Luftschutz 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679187" name="019fa8ae-790e-7ce2-a4fd-b8e191400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907101" name="019fa8ae-790e-7ce2-a4fd-b8e1914001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630678" name="019fa8ae-b743-7792-94a0-e9f103f0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6499" name="019fa8ae-b743-7792-94a0-e9f103f0670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434988" name="019fa8b2-ca33-7356-819c-0001b5c9b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986507" name="019fa8b2-ca33-7356-819c-0001b5c9b9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301185" name="019fa8b2-f4c0-7a21-a732-6b66a35357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273421" name="019fa8b2-f4c0-7a21-a732-6b66a353577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000193" name="019fa8b3-c607-7e94-a3ca-f95928caf9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02765" name="019fa8b3-c607-7e94-a3ca-f95928caf9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034387" name="019fa8b3-f881-792b-9826-941ed44d0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135967" name="019fa8b3-f881-792b-9826-941ed44d0be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336230" name="019fa8bb-5763-7243-95f8-5cd49194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89669" name="019fa8bb-5763-7243-95f8-5cd49194271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818820" name="019fa8bb-86e3-725e-adb9-9d0cf1e69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45810" name="019fa8bb-86e3-725e-adb9-9d0cf1e69b9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34527" name="019fa8bb-f0dd-7b47-bd10-89f4fb94d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213594" name="019fa8bb-f0dd-7b47-bd10-89f4fb94d3c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755027" name="019fa8bc-1414-7735-a12f-f91da88e2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675371" name="019fa8bc-1414-7735-a12f-f91da88e27a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821500" name="019fa8bc-7672-732d-bcd5-170e48a23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9521" name="019fa8bc-7672-732d-bcd5-170e48a23e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881843" name="019fa8bc-bf75-7729-a1c0-cd3c45ab7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920828" name="019fa8bc-bf75-7729-a1c0-cd3c45ab752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090508" name="019fa8be-0fd4-7d24-be7d-b99706e3e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212180" name="019fa8be-0fd4-7d24-be7d-b99706e3e0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254483" name="019fa8be-278d-796c-9374-0b1ccef4a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908778" name="019fa8be-278d-796c-9374-0b1ccef4a93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862527" name="019fa8be-8c15-7ca8-bdc7-e17075ac7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689870" name="019fa8be-8c15-7ca8-bdc7-e17075ac7fa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020872" name="019fa8be-9d60-718e-8776-4e5ab27d0a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035561" name="019fa8be-9d60-718e-8776-4e5ab27d0ab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065116" name="019fa8be-dc6f-793f-966d-9b6f65f822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335417" name="019fa8be-dc6f-793f-966d-9b6f65f8221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958234" name="019fa8bf-558d-7c78-9ac1-7aac47ced7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613219" name="019fa8bf-558d-7c78-9ac1-7aac47ced71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504539" name="019fa8c2-56a2-7093-80e0-7898ed723a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911790" name="019fa8c2-56a2-7093-80e0-7898ed723a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819560" name="019fa8c2-6f15-7d61-a8c8-ae12a38e62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466647" name="019fa8c2-6f15-7d61-a8c8-ae12a38e62a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610656" name="019fa8c2-be50-79ea-974b-3f32373d9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69851" name="019fa8c2-be50-79ea-974b-3f32373d992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744184" name="019fa8c2-d96c-77d9-b846-babccde7e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441694" name="019fa8c2-d96c-77d9-b846-babccde7eb5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466964" name="019fa8cb-da74-79f0-8d5d-c64eaed0a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15795" name="019fa8cb-da74-79f0-8d5d-c64eaed0ace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876639" name="019fa8cb-ecb7-7ecb-94d1-871ab1ac5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170570" name="019fa8cb-ecb7-7ecb-94d1-871ab1ac57a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789026" name="019fa8cc-767e-74e5-9567-e3607e16e4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874816" name="019fa8cc-767e-74e5-9567-e3607e16e4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53097" name="019fa8cc-8486-761c-b6b1-0219d2a7c9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33159" name="019fa8cc-8486-761c-b6b1-0219d2a7c91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9136843" name="019fa8cc-d7f3-71c0-ad0c-2d2077053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60595" name="019fa8cc-d7f3-71c0-ad0c-2d207705324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422886" name="019fa8cc-ff20-7c0a-adf2-67c6715bbc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88163" name="019fa8cc-ff20-7c0a-adf2-67c6715bbc3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616807" name="019fa8d4-35af-7817-8bb7-e4c7b53bf0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344348" name="019fa8d4-35af-7817-8bb7-e4c7b53bf0a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337266" name="019fa8d4-46f8-79dc-8718-3f434e1c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09834" name="019fa8d4-46f8-79dc-8718-3f434e1c70e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865081" name="019fa8d4-a33d-7e18-be83-8c7c2e4808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78101" name="019fa8d4-a33d-7e18-be83-8c7c2e4808a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471647" name="019fa8d4-b2aa-7656-85a1-ff6741c2e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961065" name="019fa8d4-b2aa-7656-85a1-ff6741c2e5e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299309" name="019fa8db-050f-73f7-940e-45562cf53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190744" name="019fa8db-050f-73f7-940e-45562cf5342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268640" name="019fa8db-15d4-790f-bbff-70c0fe7b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974868" name="019fa8db-15d4-790f-bbff-70c0fe7baa6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594928" name="019fa8dc-6962-7b8d-99e6-b7634dc190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79057" name="019fa8dc-6962-7b8d-99e6-b7634dc190d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817620" name="019fa8dc-7d94-745f-94a4-189a4f718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590852" name="019fa8dc-7d94-745f-94a4-189a4f71856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Ruggenstrasse 44, Birmensdorf</w:t>
          </w:r>
        </w:p>
        <w:p>
          <w:pPr>
            <w:spacing w:before="0" w:after="0"/>
          </w:pPr>
          <w:r>
            <w:t>1107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