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 Hiltimattstrasse 2/4/6, 5443 Niederrohrdorf</w:t>
          </w:r>
        </w:p>
        <w:p>
          <w:pPr>
            <w:spacing w:before="0" w:after="0"/>
          </w:pPr>
          <w:r>
            <w:t>1108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